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EF6FD8">
              <w:rPr>
                <w:bCs/>
                <w:color w:val="FF0000"/>
              </w:rPr>
              <w:t>20</w:t>
            </w:r>
            <w:r w:rsidRPr="00994C85">
              <w:rPr>
                <w:bCs/>
                <w:color w:val="FF0000"/>
              </w:rPr>
              <w:t xml:space="preserve">» </w:t>
            </w:r>
            <w:r w:rsidR="00780B8A">
              <w:rPr>
                <w:bCs/>
                <w:color w:val="FF0000"/>
              </w:rPr>
              <w:t>июня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CD6852" w:rsidRDefault="00EF6FD8" w:rsidP="00B32937">
      <w:pPr>
        <w:spacing w:after="120"/>
        <w:jc w:val="center"/>
        <w:rPr>
          <w:color w:val="FF0000"/>
        </w:rPr>
      </w:pPr>
      <w:bookmarkStart w:id="0" w:name="_Hlk119582506"/>
      <w:r w:rsidRPr="00EF6FD8">
        <w:rPr>
          <w:color w:val="FF0000"/>
        </w:rPr>
        <w:t>Выполнение строительно-монтажных и пусконаладочных работ по объектам филиала ПАО «Россети Волга» - «</w:t>
      </w:r>
      <w:proofErr w:type="spellStart"/>
      <w:r w:rsidRPr="00EF6FD8">
        <w:rPr>
          <w:color w:val="FF0000"/>
        </w:rPr>
        <w:t>Чувашвэнерго</w:t>
      </w:r>
      <w:proofErr w:type="spellEnd"/>
      <w:r w:rsidRPr="00EF6FD8">
        <w:rPr>
          <w:color w:val="FF0000"/>
        </w:rPr>
        <w:t xml:space="preserve">» «Переустройство ВЛ-10кв №10 ПС </w:t>
      </w:r>
      <w:proofErr w:type="spellStart"/>
      <w:r w:rsidRPr="00EF6FD8">
        <w:rPr>
          <w:color w:val="FF0000"/>
        </w:rPr>
        <w:t>Чебаково</w:t>
      </w:r>
      <w:proofErr w:type="spellEnd"/>
      <w:r w:rsidRPr="00EF6FD8">
        <w:rPr>
          <w:color w:val="FF0000"/>
        </w:rPr>
        <w:t xml:space="preserve"> ОТП </w:t>
      </w:r>
      <w:proofErr w:type="gramStart"/>
      <w:r w:rsidRPr="00EF6FD8">
        <w:rPr>
          <w:color w:val="FF0000"/>
        </w:rPr>
        <w:t>ЗАСУРЬЕ  24.68</w:t>
      </w:r>
      <w:proofErr w:type="gramEnd"/>
      <w:r w:rsidRPr="00EF6FD8">
        <w:rPr>
          <w:color w:val="FF0000"/>
        </w:rPr>
        <w:t xml:space="preserve"> (в пролетах опор №216-249)»</w:t>
      </w: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0E1039" w:rsidRDefault="000E1039" w:rsidP="00B32937">
      <w:pPr>
        <w:spacing w:after="120"/>
        <w:jc w:val="center"/>
        <w:rPr>
          <w:b/>
          <w:bCs/>
        </w:rPr>
      </w:pPr>
    </w:p>
    <w:p w:rsidR="00780B8A" w:rsidRDefault="00780B8A" w:rsidP="00B32937">
      <w:pPr>
        <w:spacing w:after="120"/>
        <w:jc w:val="center"/>
        <w:rPr>
          <w:b/>
          <w:bCs/>
        </w:rPr>
      </w:pPr>
    </w:p>
    <w:p w:rsidR="00780B8A" w:rsidRDefault="00780B8A" w:rsidP="00B32937">
      <w:pPr>
        <w:spacing w:after="120"/>
        <w:jc w:val="center"/>
        <w:rPr>
          <w:b/>
          <w:bCs/>
        </w:rPr>
      </w:pPr>
    </w:p>
    <w:p w:rsidR="00780B8A" w:rsidRDefault="00780B8A" w:rsidP="00B32937">
      <w:pPr>
        <w:spacing w:after="120"/>
        <w:jc w:val="center"/>
        <w:rPr>
          <w:b/>
          <w:bCs/>
        </w:rPr>
      </w:pPr>
    </w:p>
    <w:p w:rsidR="00780B8A" w:rsidRDefault="00780B8A" w:rsidP="00B32937">
      <w:pPr>
        <w:spacing w:after="120"/>
        <w:jc w:val="center"/>
        <w:rPr>
          <w:b/>
          <w:bCs/>
        </w:rPr>
      </w:pPr>
    </w:p>
    <w:p w:rsidR="00780B8A" w:rsidRDefault="00780B8A"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F6FD8">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EF6FD8">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EF6FD8">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EF6FD8">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4354D6" w:rsidP="001A04F5">
      <w:pPr>
        <w:pStyle w:val="afffff4"/>
        <w:numPr>
          <w:ilvl w:val="2"/>
          <w:numId w:val="1"/>
        </w:numPr>
        <w:ind w:left="0" w:firstLine="567"/>
        <w:jc w:val="both"/>
        <w:rPr>
          <w:sz w:val="20"/>
          <w:szCs w:val="20"/>
        </w:rPr>
      </w:pPr>
      <w:bookmarkStart w:id="10" w:name="_Ref11225299"/>
      <w:r w:rsidRPr="004354D6">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r w:rsidR="001A04F5" w:rsidRPr="001A04F5">
        <w:rPr>
          <w:sz w:val="20"/>
          <w:szCs w:val="20"/>
        </w:rPr>
        <w:t>.</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1" w:name="_Toc123405453"/>
      <w:bookmarkStart w:id="12" w:name="_Toc81919272"/>
      <w:r w:rsidRPr="00244ED2">
        <w:rPr>
          <w:sz w:val="20"/>
          <w:szCs w:val="20"/>
        </w:rPr>
        <w:t>Заказчик</w:t>
      </w:r>
      <w:r w:rsidR="003F6191" w:rsidRPr="00244ED2">
        <w:rPr>
          <w:sz w:val="20"/>
          <w:szCs w:val="20"/>
        </w:rPr>
        <w:t>, предмет и условия проведения закупки</w:t>
      </w:r>
      <w:bookmarkEnd w:id="11"/>
      <w:r w:rsidRPr="00244ED2">
        <w:rPr>
          <w:sz w:val="20"/>
          <w:szCs w:val="20"/>
        </w:rPr>
        <w:t>.</w:t>
      </w:r>
      <w:bookmarkEnd w:id="12"/>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3"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3"/>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4" w:name="_Toc123405455"/>
      <w:bookmarkStart w:id="15" w:name="_Toc81919273"/>
      <w:r w:rsidRPr="00244ED2">
        <w:rPr>
          <w:sz w:val="20"/>
          <w:szCs w:val="20"/>
        </w:rPr>
        <w:t xml:space="preserve">Начальная (максимальная) цена </w:t>
      </w:r>
      <w:bookmarkEnd w:id="14"/>
      <w:r w:rsidRPr="00244ED2">
        <w:rPr>
          <w:sz w:val="20"/>
          <w:szCs w:val="20"/>
        </w:rPr>
        <w:t>договора (цена лота)</w:t>
      </w:r>
      <w:bookmarkEnd w:id="15"/>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6"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6"/>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7" w:name="_Toc123405457"/>
      <w:bookmarkStart w:id="18" w:name="_Toc81919274"/>
      <w:r w:rsidRPr="00244ED2">
        <w:rPr>
          <w:sz w:val="20"/>
          <w:szCs w:val="20"/>
        </w:rPr>
        <w:t xml:space="preserve">Требования к </w:t>
      </w:r>
      <w:bookmarkEnd w:id="17"/>
      <w:r w:rsidRPr="00244ED2">
        <w:rPr>
          <w:sz w:val="20"/>
          <w:szCs w:val="20"/>
        </w:rPr>
        <w:t>участникам закупки</w:t>
      </w:r>
      <w:bookmarkEnd w:id="18"/>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19"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19"/>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0" w:name="_Toc123405458"/>
      <w:bookmarkStart w:id="21" w:name="_Toc81919275"/>
      <w:r w:rsidRPr="00244ED2">
        <w:rPr>
          <w:sz w:val="20"/>
          <w:szCs w:val="20"/>
        </w:rPr>
        <w:t>Привлечение соисполнителей (субподрядчиков) к исполнению договора</w:t>
      </w:r>
      <w:bookmarkEnd w:id="20"/>
      <w:bookmarkEnd w:id="21"/>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2" w:name="_Ref354131841"/>
      <w:bookmarkStart w:id="23"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4" w:name="_Ref354131847"/>
      <w:bookmarkEnd w:id="22"/>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5" w:name="_Toc123405459"/>
      <w:bookmarkStart w:id="26" w:name="_Toc81919276"/>
      <w:bookmarkEnd w:id="24"/>
      <w:r w:rsidRPr="00244ED2">
        <w:rPr>
          <w:sz w:val="20"/>
          <w:szCs w:val="20"/>
        </w:rPr>
        <w:t xml:space="preserve">Расходы на участие в </w:t>
      </w:r>
      <w:bookmarkEnd w:id="25"/>
      <w:r w:rsidR="00AA1F7C" w:rsidRPr="00244ED2">
        <w:rPr>
          <w:sz w:val="20"/>
          <w:szCs w:val="20"/>
        </w:rPr>
        <w:t>закупке</w:t>
      </w:r>
      <w:r w:rsidRPr="00244ED2">
        <w:rPr>
          <w:sz w:val="20"/>
          <w:szCs w:val="20"/>
        </w:rPr>
        <w:t xml:space="preserve"> и при заключении договора</w:t>
      </w:r>
      <w:bookmarkEnd w:id="26"/>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3"/>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7" w:name="_Toc123405460"/>
      <w:bookmarkStart w:id="28"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7"/>
      <w:r w:rsidR="007633E7" w:rsidRPr="00244ED2">
        <w:rPr>
          <w:sz w:val="20"/>
          <w:szCs w:val="20"/>
        </w:rPr>
        <w:t>закупк</w:t>
      </w:r>
      <w:r w:rsidR="00C90121" w:rsidRPr="00244ED2">
        <w:rPr>
          <w:sz w:val="20"/>
          <w:szCs w:val="20"/>
        </w:rPr>
        <w:t>и</w:t>
      </w:r>
      <w:bookmarkEnd w:id="28"/>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8B0024">
      <w:pPr>
        <w:pStyle w:val="afffff4"/>
        <w:numPr>
          <w:ilvl w:val="1"/>
          <w:numId w:val="37"/>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29"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29"/>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0" w:name="_Toc123405462"/>
      <w:bookmarkStart w:id="31" w:name="_Toc166101207"/>
      <w:bookmarkEnd w:id="10"/>
    </w:p>
    <w:p w:rsidR="007633E7" w:rsidRPr="00244ED2" w:rsidRDefault="007633E7" w:rsidP="008B0024">
      <w:pPr>
        <w:pStyle w:val="11"/>
        <w:keepNext w:val="0"/>
        <w:numPr>
          <w:ilvl w:val="0"/>
          <w:numId w:val="36"/>
        </w:numPr>
        <w:spacing w:before="0" w:after="0"/>
        <w:ind w:left="0" w:firstLine="567"/>
        <w:jc w:val="both"/>
        <w:rPr>
          <w:sz w:val="20"/>
          <w:szCs w:val="20"/>
        </w:rPr>
      </w:pPr>
      <w:bookmarkStart w:id="32" w:name="_Toc81919278"/>
      <w:r w:rsidRPr="00244ED2">
        <w:rPr>
          <w:sz w:val="20"/>
          <w:szCs w:val="20"/>
        </w:rPr>
        <w:t>ДОКУМЕНТАЦИЯ</w:t>
      </w:r>
      <w:bookmarkEnd w:id="30"/>
      <w:bookmarkEnd w:id="31"/>
      <w:r w:rsidR="00D62DF4" w:rsidRPr="00244ED2">
        <w:rPr>
          <w:sz w:val="20"/>
          <w:szCs w:val="20"/>
        </w:rPr>
        <w:t xml:space="preserve"> О ЗАКУПКЕ</w:t>
      </w:r>
      <w:bookmarkEnd w:id="32"/>
    </w:p>
    <w:p w:rsidR="007633E7" w:rsidRPr="00244ED2" w:rsidRDefault="007633E7" w:rsidP="008B0024">
      <w:pPr>
        <w:pStyle w:val="21"/>
        <w:keepNext w:val="0"/>
        <w:numPr>
          <w:ilvl w:val="1"/>
          <w:numId w:val="36"/>
        </w:numPr>
        <w:spacing w:after="0"/>
        <w:ind w:left="0" w:firstLine="567"/>
        <w:jc w:val="left"/>
        <w:rPr>
          <w:sz w:val="20"/>
          <w:szCs w:val="20"/>
        </w:rPr>
      </w:pPr>
      <w:bookmarkStart w:id="33" w:name="_Ref11225592"/>
      <w:bookmarkStart w:id="34" w:name="_Toc13035844"/>
      <w:bookmarkStart w:id="35" w:name="_Toc123405463"/>
      <w:bookmarkStart w:id="36" w:name="_Toc169628374"/>
      <w:bookmarkStart w:id="37" w:name="_Toc81919279"/>
      <w:r w:rsidRPr="00244ED2">
        <w:rPr>
          <w:sz w:val="20"/>
          <w:szCs w:val="20"/>
        </w:rPr>
        <w:t>Предоставление документации</w:t>
      </w:r>
      <w:bookmarkEnd w:id="33"/>
      <w:bookmarkEnd w:id="34"/>
      <w:bookmarkEnd w:id="35"/>
      <w:bookmarkEnd w:id="36"/>
      <w:r w:rsidR="00D62DF4" w:rsidRPr="00244ED2">
        <w:rPr>
          <w:sz w:val="20"/>
          <w:szCs w:val="20"/>
        </w:rPr>
        <w:t xml:space="preserve"> о закупке</w:t>
      </w:r>
      <w:bookmarkEnd w:id="37"/>
    </w:p>
    <w:p w:rsidR="007633E7" w:rsidRPr="00244ED2" w:rsidRDefault="00D62DF4" w:rsidP="008B0024">
      <w:pPr>
        <w:pStyle w:val="32"/>
        <w:keepNext w:val="0"/>
        <w:numPr>
          <w:ilvl w:val="2"/>
          <w:numId w:val="36"/>
        </w:numPr>
        <w:spacing w:before="0" w:after="0"/>
        <w:ind w:firstLine="567"/>
        <w:rPr>
          <w:rFonts w:ascii="Times New Roman" w:hAnsi="Times New Roman" w:cs="Times New Roman"/>
          <w:b w:val="0"/>
          <w:bCs w:val="0"/>
          <w:sz w:val="20"/>
          <w:szCs w:val="20"/>
        </w:rPr>
      </w:pPr>
      <w:bookmarkStart w:id="38"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8"/>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8B0024">
      <w:pPr>
        <w:pStyle w:val="21"/>
        <w:keepNext w:val="0"/>
        <w:numPr>
          <w:ilvl w:val="1"/>
          <w:numId w:val="36"/>
        </w:numPr>
        <w:spacing w:after="0"/>
        <w:ind w:left="0" w:firstLine="567"/>
        <w:jc w:val="left"/>
        <w:rPr>
          <w:sz w:val="20"/>
          <w:szCs w:val="20"/>
        </w:rPr>
      </w:pPr>
      <w:bookmarkStart w:id="39" w:name="_Toc123405464"/>
      <w:bookmarkStart w:id="40" w:name="_Toc81919280"/>
      <w:r w:rsidRPr="00244ED2">
        <w:rPr>
          <w:sz w:val="20"/>
          <w:szCs w:val="20"/>
        </w:rPr>
        <w:t>Разъяснение положений документации</w:t>
      </w:r>
      <w:bookmarkEnd w:id="39"/>
      <w:r w:rsidR="00D62DF4" w:rsidRPr="00244ED2">
        <w:rPr>
          <w:sz w:val="20"/>
          <w:szCs w:val="20"/>
        </w:rPr>
        <w:t xml:space="preserve"> о закупке</w:t>
      </w:r>
      <w:bookmarkEnd w:id="40"/>
    </w:p>
    <w:p w:rsidR="00183F25"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1"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1"/>
    </w:p>
    <w:p w:rsidR="00183F25" w:rsidRPr="00244ED2" w:rsidRDefault="00183F2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8B0024">
      <w:pPr>
        <w:pStyle w:val="21"/>
        <w:keepNext w:val="0"/>
        <w:numPr>
          <w:ilvl w:val="1"/>
          <w:numId w:val="36"/>
        </w:numPr>
        <w:spacing w:after="0"/>
        <w:ind w:left="0" w:firstLine="567"/>
        <w:jc w:val="both"/>
        <w:rPr>
          <w:sz w:val="20"/>
          <w:szCs w:val="20"/>
        </w:rPr>
      </w:pPr>
      <w:bookmarkStart w:id="42" w:name="_Ref119429410"/>
      <w:bookmarkStart w:id="43" w:name="_Toc123405465"/>
      <w:bookmarkStart w:id="44" w:name="_Toc81919281"/>
      <w:r w:rsidRPr="00244ED2">
        <w:rPr>
          <w:sz w:val="20"/>
          <w:szCs w:val="20"/>
        </w:rPr>
        <w:t xml:space="preserve">Внесение изменений в извещение о </w:t>
      </w:r>
      <w:bookmarkEnd w:id="42"/>
      <w:bookmarkEnd w:id="43"/>
      <w:r w:rsidR="00183F25" w:rsidRPr="00244ED2">
        <w:rPr>
          <w:sz w:val="20"/>
          <w:szCs w:val="20"/>
        </w:rPr>
        <w:t>закупке и/или документацию о закупке</w:t>
      </w:r>
      <w:bookmarkEnd w:id="44"/>
    </w:p>
    <w:p w:rsidR="007633E7"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8B0024">
      <w:pPr>
        <w:pStyle w:val="21"/>
        <w:numPr>
          <w:ilvl w:val="1"/>
          <w:numId w:val="36"/>
        </w:numPr>
        <w:spacing w:after="0"/>
        <w:ind w:left="0" w:firstLine="567"/>
        <w:jc w:val="left"/>
        <w:rPr>
          <w:sz w:val="20"/>
          <w:szCs w:val="20"/>
        </w:rPr>
      </w:pPr>
      <w:bookmarkStart w:id="45" w:name="_Toc123405466"/>
      <w:bookmarkStart w:id="46" w:name="_Toc81919282"/>
      <w:r w:rsidRPr="00244ED2">
        <w:rPr>
          <w:sz w:val="20"/>
          <w:szCs w:val="20"/>
        </w:rPr>
        <w:t xml:space="preserve">Отмена </w:t>
      </w:r>
      <w:bookmarkEnd w:id="45"/>
      <w:r w:rsidR="00E976B0" w:rsidRPr="00244ED2">
        <w:rPr>
          <w:sz w:val="20"/>
          <w:szCs w:val="20"/>
        </w:rPr>
        <w:t>закупки</w:t>
      </w:r>
      <w:bookmarkEnd w:id="46"/>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7"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7"/>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8"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8B0024">
      <w:pPr>
        <w:pStyle w:val="11"/>
        <w:keepNext w:val="0"/>
        <w:numPr>
          <w:ilvl w:val="0"/>
          <w:numId w:val="36"/>
        </w:numPr>
        <w:spacing w:before="0" w:after="0"/>
        <w:ind w:left="0" w:firstLine="567"/>
        <w:jc w:val="both"/>
        <w:rPr>
          <w:sz w:val="20"/>
          <w:szCs w:val="20"/>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1919283"/>
      <w:bookmarkEnd w:id="48"/>
      <w:r w:rsidRPr="00244ED2">
        <w:rPr>
          <w:sz w:val="20"/>
          <w:szCs w:val="20"/>
        </w:rPr>
        <w:t xml:space="preserve">ТРЕБОВАНИЯ К СОДЕРЖАНИЮ ЗАЯВКИ НА УЧАСТИЕ В </w:t>
      </w:r>
      <w:bookmarkEnd w:id="49"/>
      <w:bookmarkEnd w:id="50"/>
      <w:bookmarkEnd w:id="51"/>
      <w:bookmarkEnd w:id="52"/>
      <w:bookmarkEnd w:id="53"/>
      <w:bookmarkEnd w:id="54"/>
      <w:r w:rsidR="008316C8" w:rsidRPr="00244ED2">
        <w:rPr>
          <w:sz w:val="20"/>
          <w:szCs w:val="20"/>
        </w:rPr>
        <w:t>ЗАКУПКЕ</w:t>
      </w:r>
      <w:bookmarkEnd w:id="55"/>
    </w:p>
    <w:p w:rsidR="007633E7" w:rsidRPr="00244ED2" w:rsidRDefault="007F42E6" w:rsidP="008B0024">
      <w:pPr>
        <w:pStyle w:val="21"/>
        <w:numPr>
          <w:ilvl w:val="1"/>
          <w:numId w:val="36"/>
        </w:numPr>
        <w:spacing w:after="0"/>
        <w:ind w:left="0" w:firstLine="567"/>
        <w:jc w:val="left"/>
        <w:rPr>
          <w:sz w:val="20"/>
          <w:szCs w:val="20"/>
        </w:rPr>
      </w:pPr>
      <w:bookmarkStart w:id="56" w:name="_Toc30663323"/>
      <w:bookmarkStart w:id="57"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6"/>
      <w:bookmarkEnd w:id="57"/>
    </w:p>
    <w:p w:rsidR="002C4B51" w:rsidRPr="00244ED2" w:rsidRDefault="002C4B51"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58" w:name="_Ref166246797"/>
      <w:bookmarkStart w:id="59" w:name="_Ref119429784"/>
      <w:bookmarkStart w:id="60" w:name="_Ref119429817"/>
      <w:bookmarkStart w:id="61" w:name="_Ref119430333"/>
      <w:bookmarkStart w:id="62"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8B0024">
      <w:pPr>
        <w:pStyle w:val="afffff4"/>
        <w:numPr>
          <w:ilvl w:val="2"/>
          <w:numId w:val="36"/>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8"/>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0075090B" w:rsidRPr="0075090B">
        <w:rPr>
          <w:sz w:val="20"/>
          <w:szCs w:val="20"/>
        </w:rPr>
        <w:t xml:space="preserve"> </w:t>
      </w:r>
      <w:r w:rsidR="0075090B" w:rsidRPr="0075090B">
        <w:rPr>
          <w:color w:val="FF0000"/>
          <w:spacing w:val="-1"/>
          <w:highlight w:val="yellow"/>
          <w:lang w:eastAsia="ar-SA"/>
        </w:rPr>
        <w:t xml:space="preserve">(документы для осуществления оценки заявки </w:t>
      </w:r>
      <w:r w:rsidR="0075090B" w:rsidRPr="0075090B">
        <w:rPr>
          <w:b/>
          <w:color w:val="FF0000"/>
          <w:spacing w:val="-1"/>
          <w:highlight w:val="yellow"/>
          <w:lang w:eastAsia="ar-SA"/>
        </w:rPr>
        <w:t>не являются обязательными</w:t>
      </w:r>
      <w:r w:rsidR="0075090B" w:rsidRPr="0075090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0075090B" w:rsidRPr="0075090B">
        <w:rPr>
          <w:color w:val="FF0000"/>
          <w:spacing w:val="-1"/>
          <w:highlight w:val="yellow"/>
          <w:lang w:eastAsia="ar-SA"/>
        </w:rPr>
        <w:t xml:space="preserve"> (документы для осуществления оценки заявки </w:t>
      </w:r>
      <w:r w:rsidR="0075090B" w:rsidRPr="0075090B">
        <w:rPr>
          <w:b/>
          <w:color w:val="FF0000"/>
          <w:spacing w:val="-1"/>
          <w:highlight w:val="yellow"/>
          <w:lang w:eastAsia="ar-SA"/>
        </w:rPr>
        <w:t>не являются обязательными</w:t>
      </w:r>
      <w:r w:rsidR="0075090B" w:rsidRPr="0075090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3" w:name="_Ref166313158"/>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lastRenderedPageBreak/>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75090B">
        <w:rPr>
          <w:rFonts w:ascii="Times New Roman" w:hAnsi="Times New Roman" w:cs="Times New Roman"/>
          <w:b w:val="0"/>
          <w:bCs w:val="0"/>
          <w:sz w:val="20"/>
          <w:szCs w:val="20"/>
        </w:rPr>
        <w:t>,</w:t>
      </w:r>
      <w:r w:rsidR="0075090B" w:rsidRPr="0075090B">
        <w:rPr>
          <w:rFonts w:ascii="Times New Roman" w:hAnsi="Times New Roman" w:cs="Times New Roman"/>
          <w:b w:val="0"/>
          <w:bCs w:val="0"/>
          <w:sz w:val="20"/>
          <w:szCs w:val="20"/>
        </w:rPr>
        <w:t xml:space="preserve"> </w:t>
      </w:r>
      <w:r w:rsidR="0075090B" w:rsidRPr="0075090B">
        <w:rPr>
          <w:rFonts w:ascii="Times New Roman" w:hAnsi="Times New Roman" w:cs="Times New Roman"/>
          <w:b w:val="0"/>
          <w:color w:val="FF0000"/>
          <w:highlight w:val="yellow"/>
          <w:lang w:eastAsia="ar-SA"/>
        </w:rPr>
        <w:t xml:space="preserve">либо </w:t>
      </w:r>
      <w:r w:rsidR="0075090B" w:rsidRPr="0075090B">
        <w:rPr>
          <w:rFonts w:ascii="Times New Roman" w:hAnsi="Times New Roman" w:cs="Times New Roman"/>
          <w:b w:val="0"/>
          <w:bCs w:val="0"/>
          <w:color w:val="FF0000"/>
          <w:spacing w:val="-1"/>
          <w:highlight w:val="yellow"/>
          <w:lang w:eastAsia="ar-SA"/>
        </w:rPr>
        <w:t>присвоить такому Участнику 0 баллов по соответствующим критериям оценки</w:t>
      </w:r>
      <w:r w:rsidR="0075090B" w:rsidRPr="0075090B">
        <w:rPr>
          <w:rFonts w:ascii="Times New Roman" w:hAnsi="Times New Roman" w:cs="Times New Roman"/>
          <w:b w:val="0"/>
          <w:color w:val="FF0000"/>
          <w:highlight w:val="yellow"/>
          <w:lang w:eastAsia="ar-SA"/>
        </w:rPr>
        <w:t xml:space="preserve"> участника</w:t>
      </w:r>
      <w:r w:rsidR="0075090B" w:rsidRPr="0075090B">
        <w:rPr>
          <w:rFonts w:ascii="Times New Roman" w:hAnsi="Times New Roman" w:cs="Times New Roman"/>
          <w:b w:val="0"/>
          <w:bCs w:val="0"/>
          <w:color w:val="FF0000"/>
          <w:spacing w:val="-1"/>
          <w:highlight w:val="yellow"/>
          <w:lang w:eastAsia="ar-SA"/>
        </w:rPr>
        <w:t xml:space="preserve">, </w:t>
      </w:r>
      <w:r w:rsidR="0075090B" w:rsidRPr="0075090B">
        <w:rPr>
          <w:rFonts w:ascii="Times New Roman" w:hAnsi="Times New Roman" w:cs="Times New Roman"/>
          <w:b w:val="0"/>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D040BA" w:rsidRPr="00244ED2" w:rsidRDefault="00D040BA" w:rsidP="008B0024">
      <w:pPr>
        <w:pStyle w:val="21"/>
        <w:numPr>
          <w:ilvl w:val="1"/>
          <w:numId w:val="36"/>
        </w:numPr>
        <w:spacing w:after="0"/>
        <w:ind w:left="0" w:firstLine="567"/>
        <w:jc w:val="left"/>
        <w:rPr>
          <w:sz w:val="20"/>
          <w:szCs w:val="20"/>
        </w:rPr>
      </w:pPr>
      <w:bookmarkStart w:id="64" w:name="_Toc123405469"/>
      <w:bookmarkStart w:id="65" w:name="_Toc387652312"/>
      <w:bookmarkStart w:id="66" w:name="_Toc30663324"/>
      <w:bookmarkStart w:id="67" w:name="_Toc81919285"/>
      <w:bookmarkEnd w:id="63"/>
      <w:r w:rsidRPr="00244ED2">
        <w:rPr>
          <w:sz w:val="20"/>
          <w:szCs w:val="20"/>
        </w:rPr>
        <w:t xml:space="preserve">Язык документов, входящих в состав заявки на участие в </w:t>
      </w:r>
      <w:bookmarkEnd w:id="64"/>
      <w:bookmarkEnd w:id="65"/>
      <w:r w:rsidR="005C5BE8" w:rsidRPr="00244ED2">
        <w:rPr>
          <w:sz w:val="20"/>
          <w:szCs w:val="20"/>
        </w:rPr>
        <w:t>закупке</w:t>
      </w:r>
      <w:bookmarkEnd w:id="66"/>
      <w:bookmarkEnd w:id="67"/>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68"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8"/>
    </w:p>
    <w:p w:rsidR="007633E7" w:rsidRPr="00244ED2" w:rsidRDefault="00A004A8" w:rsidP="008B0024">
      <w:pPr>
        <w:pStyle w:val="21"/>
        <w:keepNext w:val="0"/>
        <w:numPr>
          <w:ilvl w:val="1"/>
          <w:numId w:val="36"/>
        </w:numPr>
        <w:spacing w:after="0"/>
        <w:ind w:left="0" w:firstLine="567"/>
        <w:jc w:val="both"/>
        <w:rPr>
          <w:sz w:val="20"/>
          <w:szCs w:val="20"/>
        </w:rPr>
      </w:pPr>
      <w:bookmarkStart w:id="69" w:name="_Toc30663325"/>
      <w:bookmarkStart w:id="70" w:name="_Toc81919286"/>
      <w:r w:rsidRPr="00244ED2">
        <w:rPr>
          <w:sz w:val="20"/>
          <w:szCs w:val="20"/>
        </w:rPr>
        <w:t>Требования к валюте заявки</w:t>
      </w:r>
      <w:bookmarkEnd w:id="69"/>
      <w:bookmarkEnd w:id="70"/>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1" w:name="_Hlt517806775"/>
      <w:bookmarkStart w:id="72" w:name="_Ref52534291"/>
      <w:bookmarkEnd w:id="71"/>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2"/>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3"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3"/>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8B0024">
      <w:pPr>
        <w:pStyle w:val="21"/>
        <w:keepNext w:val="0"/>
        <w:numPr>
          <w:ilvl w:val="1"/>
          <w:numId w:val="36"/>
        </w:numPr>
        <w:spacing w:after="0"/>
        <w:ind w:left="0" w:firstLine="567"/>
        <w:jc w:val="both"/>
        <w:rPr>
          <w:sz w:val="20"/>
          <w:szCs w:val="20"/>
        </w:rPr>
      </w:pPr>
      <w:bookmarkStart w:id="74" w:name="_Toc30663326"/>
      <w:bookmarkStart w:id="75" w:name="_Toc81919287"/>
      <w:r w:rsidRPr="00244ED2">
        <w:rPr>
          <w:sz w:val="20"/>
          <w:szCs w:val="20"/>
        </w:rPr>
        <w:t xml:space="preserve">Требования к составу заявки на участие в </w:t>
      </w:r>
      <w:bookmarkEnd w:id="59"/>
      <w:bookmarkEnd w:id="60"/>
      <w:bookmarkEnd w:id="61"/>
      <w:bookmarkEnd w:id="62"/>
      <w:r w:rsidR="0066067F" w:rsidRPr="00244ED2">
        <w:rPr>
          <w:sz w:val="20"/>
          <w:szCs w:val="20"/>
        </w:rPr>
        <w:t>закупке</w:t>
      </w:r>
      <w:bookmarkEnd w:id="74"/>
      <w:bookmarkEnd w:id="75"/>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6"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6"/>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7"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7"/>
    </w:p>
    <w:p w:rsidR="007633E7" w:rsidRPr="004A1857" w:rsidRDefault="004A185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8B0024">
      <w:pPr>
        <w:pStyle w:val="21"/>
        <w:keepNext w:val="0"/>
        <w:numPr>
          <w:ilvl w:val="1"/>
          <w:numId w:val="36"/>
        </w:numPr>
        <w:spacing w:after="0"/>
        <w:ind w:left="0" w:firstLine="567"/>
        <w:jc w:val="both"/>
        <w:rPr>
          <w:sz w:val="20"/>
          <w:szCs w:val="20"/>
        </w:rPr>
      </w:pPr>
      <w:bookmarkStart w:id="78" w:name="_Toc123405472"/>
      <w:bookmarkStart w:id="79" w:name="_Toc30663327"/>
      <w:bookmarkStart w:id="80" w:name="_Toc81919288"/>
      <w:bookmarkStart w:id="81" w:name="_Toc123405471"/>
      <w:bookmarkStart w:id="82" w:name="_Toc286523204"/>
      <w:r w:rsidRPr="00244ED2">
        <w:rPr>
          <w:sz w:val="20"/>
          <w:szCs w:val="20"/>
        </w:rPr>
        <w:t xml:space="preserve">Требования к описанию </w:t>
      </w:r>
      <w:bookmarkEnd w:id="78"/>
      <w:r w:rsidRPr="00244ED2">
        <w:rPr>
          <w:sz w:val="20"/>
          <w:szCs w:val="20"/>
        </w:rPr>
        <w:t xml:space="preserve">предложения участника </w:t>
      </w:r>
      <w:r w:rsidR="0036505B" w:rsidRPr="00244ED2">
        <w:rPr>
          <w:sz w:val="20"/>
          <w:szCs w:val="20"/>
        </w:rPr>
        <w:t>закупки</w:t>
      </w:r>
      <w:bookmarkEnd w:id="79"/>
      <w:bookmarkEnd w:id="80"/>
    </w:p>
    <w:p w:rsidR="007633E7" w:rsidRPr="00244ED2" w:rsidRDefault="005150A5"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3" w:name="_Ref166314630"/>
      <w:bookmarkStart w:id="84" w:name="_Ref11560130"/>
      <w:bookmarkEnd w:id="81"/>
      <w:bookmarkEnd w:id="82"/>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3"/>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5"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8B0024">
      <w:pPr>
        <w:pStyle w:val="afffff4"/>
        <w:numPr>
          <w:ilvl w:val="2"/>
          <w:numId w:val="36"/>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6" w:name="_Toc354408413"/>
      <w:bookmarkEnd w:id="85"/>
      <w:r w:rsidRPr="00244ED2">
        <w:rPr>
          <w:rFonts w:ascii="Times New Roman" w:hAnsi="Times New Roman" w:cs="Times New Roman"/>
          <w:b w:val="0"/>
          <w:bCs w:val="0"/>
          <w:sz w:val="20"/>
          <w:szCs w:val="20"/>
        </w:rPr>
        <w:t xml:space="preserve"> </w:t>
      </w:r>
    </w:p>
    <w:p w:rsidR="004B4157" w:rsidRPr="00244ED2" w:rsidRDefault="004B4157" w:rsidP="008B0024">
      <w:pPr>
        <w:pStyle w:val="32"/>
        <w:keepNext w:val="0"/>
        <w:numPr>
          <w:ilvl w:val="2"/>
          <w:numId w:val="36"/>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8B0024">
      <w:pPr>
        <w:pStyle w:val="32"/>
        <w:keepNext w:val="0"/>
        <w:numPr>
          <w:ilvl w:val="2"/>
          <w:numId w:val="36"/>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8B0024">
      <w:pPr>
        <w:pStyle w:val="21"/>
        <w:keepNext w:val="0"/>
        <w:numPr>
          <w:ilvl w:val="1"/>
          <w:numId w:val="36"/>
        </w:numPr>
        <w:spacing w:after="0"/>
        <w:ind w:left="0" w:firstLine="567"/>
        <w:jc w:val="both"/>
        <w:rPr>
          <w:sz w:val="20"/>
          <w:szCs w:val="20"/>
        </w:rPr>
      </w:pPr>
      <w:bookmarkStart w:id="87" w:name="_Toc81919289"/>
      <w:bookmarkStart w:id="88" w:name="_Ref119429503"/>
      <w:bookmarkStart w:id="89" w:name="_Toc123405479"/>
      <w:bookmarkStart w:id="90" w:name="_Toc30663328"/>
      <w:bookmarkStart w:id="91" w:name="_Toc123405474"/>
      <w:bookmarkStart w:id="92" w:name="_Toc166101209"/>
      <w:bookmarkEnd w:id="84"/>
      <w:bookmarkEnd w:id="86"/>
      <w:r w:rsidRPr="00244ED2">
        <w:rPr>
          <w:sz w:val="20"/>
          <w:szCs w:val="20"/>
        </w:rPr>
        <w:t>Требования к обеспечению заявок на участие в закупке</w:t>
      </w:r>
      <w:bookmarkEnd w:id="87"/>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93"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3"/>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8B0024">
      <w:pPr>
        <w:pStyle w:val="afffff4"/>
        <w:numPr>
          <w:ilvl w:val="0"/>
          <w:numId w:val="30"/>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8B0024">
      <w:pPr>
        <w:pStyle w:val="afffff4"/>
        <w:numPr>
          <w:ilvl w:val="0"/>
          <w:numId w:val="30"/>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8B0024">
      <w:pPr>
        <w:pStyle w:val="afffff4"/>
        <w:numPr>
          <w:ilvl w:val="0"/>
          <w:numId w:val="30"/>
        </w:numPr>
        <w:rPr>
          <w:sz w:val="20"/>
          <w:szCs w:val="20"/>
        </w:rPr>
      </w:pPr>
      <w:r w:rsidRPr="00C67DA3">
        <w:rPr>
          <w:sz w:val="20"/>
          <w:szCs w:val="20"/>
        </w:rPr>
        <w:lastRenderedPageBreak/>
        <w:t>независимая гарантия не может быть отозвана выдавшим ее гарантом</w:t>
      </w:r>
      <w:r w:rsidR="005029A7" w:rsidRPr="00C67DA3">
        <w:rPr>
          <w:sz w:val="20"/>
          <w:szCs w:val="20"/>
        </w:rPr>
        <w:t>.</w:t>
      </w:r>
    </w:p>
    <w:p w:rsidR="005307E7" w:rsidRPr="006B2BD1" w:rsidRDefault="006B2BD1" w:rsidP="008B0024">
      <w:pPr>
        <w:pStyle w:val="afffff4"/>
        <w:numPr>
          <w:ilvl w:val="2"/>
          <w:numId w:val="36"/>
        </w:numPr>
        <w:rPr>
          <w:sz w:val="20"/>
          <w:szCs w:val="20"/>
        </w:rPr>
      </w:pPr>
      <w:r w:rsidRPr="006B2BD1">
        <w:rPr>
          <w:bCs/>
          <w:sz w:val="20"/>
          <w:szCs w:val="20"/>
        </w:rPr>
        <w:t>Независимая гарантия должна содержать:</w:t>
      </w:r>
    </w:p>
    <w:p w:rsidR="006B2BD1" w:rsidRPr="006B2BD1" w:rsidRDefault="006B2BD1" w:rsidP="008B0024">
      <w:pPr>
        <w:pStyle w:val="afffff4"/>
        <w:numPr>
          <w:ilvl w:val="0"/>
          <w:numId w:val="35"/>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8B0024">
      <w:pPr>
        <w:pStyle w:val="afffff4"/>
        <w:numPr>
          <w:ilvl w:val="0"/>
          <w:numId w:val="35"/>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8B0024">
      <w:pPr>
        <w:pStyle w:val="afffff4"/>
        <w:numPr>
          <w:ilvl w:val="0"/>
          <w:numId w:val="35"/>
        </w:numPr>
        <w:rPr>
          <w:sz w:val="20"/>
          <w:szCs w:val="20"/>
        </w:rPr>
      </w:pPr>
      <w:r w:rsidRPr="00726410">
        <w:rPr>
          <w:sz w:val="20"/>
          <w:szCs w:val="20"/>
        </w:rPr>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8B0024">
      <w:pPr>
        <w:pStyle w:val="afffff4"/>
        <w:numPr>
          <w:ilvl w:val="2"/>
          <w:numId w:val="36"/>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8B0024">
      <w:pPr>
        <w:pStyle w:val="afffff4"/>
        <w:numPr>
          <w:ilvl w:val="0"/>
          <w:numId w:val="31"/>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8B0024">
      <w:pPr>
        <w:pStyle w:val="afffff4"/>
        <w:numPr>
          <w:ilvl w:val="0"/>
          <w:numId w:val="31"/>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8B0024">
      <w:pPr>
        <w:pStyle w:val="afffff4"/>
        <w:numPr>
          <w:ilvl w:val="0"/>
          <w:numId w:val="31"/>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8B0024">
      <w:pPr>
        <w:pStyle w:val="afffff4"/>
        <w:numPr>
          <w:ilvl w:val="0"/>
          <w:numId w:val="31"/>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8B0024">
      <w:pPr>
        <w:pStyle w:val="afffff4"/>
        <w:numPr>
          <w:ilvl w:val="0"/>
          <w:numId w:val="31"/>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8B0024">
      <w:pPr>
        <w:pStyle w:val="afffff4"/>
        <w:numPr>
          <w:ilvl w:val="0"/>
          <w:numId w:val="32"/>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8B0024">
      <w:pPr>
        <w:pStyle w:val="afffff4"/>
        <w:numPr>
          <w:ilvl w:val="0"/>
          <w:numId w:val="32"/>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8B0024">
      <w:pPr>
        <w:pStyle w:val="afffff4"/>
        <w:numPr>
          <w:ilvl w:val="0"/>
          <w:numId w:val="32"/>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8B0024">
      <w:pPr>
        <w:pStyle w:val="21"/>
        <w:keepNext w:val="0"/>
        <w:numPr>
          <w:ilvl w:val="1"/>
          <w:numId w:val="36"/>
        </w:numPr>
        <w:spacing w:after="0"/>
        <w:ind w:left="0" w:firstLine="567"/>
        <w:jc w:val="both"/>
        <w:rPr>
          <w:sz w:val="20"/>
          <w:szCs w:val="20"/>
        </w:rPr>
      </w:pPr>
      <w:bookmarkStart w:id="94" w:name="_Toc81919290"/>
      <w:bookmarkEnd w:id="88"/>
      <w:bookmarkEnd w:id="89"/>
      <w:bookmarkEnd w:id="90"/>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4"/>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8B0024">
      <w:pPr>
        <w:pStyle w:val="32"/>
        <w:keepNext w:val="0"/>
        <w:widowControl w:val="0"/>
        <w:numPr>
          <w:ilvl w:val="2"/>
          <w:numId w:val="36"/>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w:t>
      </w:r>
      <w:r w:rsidRPr="00FF45D9">
        <w:rPr>
          <w:rFonts w:ascii="Times New Roman" w:hAnsi="Times New Roman" w:cs="Times New Roman"/>
          <w:b w:val="0"/>
          <w:sz w:val="20"/>
          <w:szCs w:val="20"/>
        </w:rPr>
        <w:lastRenderedPageBreak/>
        <w:t>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8B0024">
      <w:pPr>
        <w:pStyle w:val="32"/>
        <w:keepNext w:val="0"/>
        <w:numPr>
          <w:ilvl w:val="2"/>
          <w:numId w:val="36"/>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8B0024">
      <w:pPr>
        <w:pStyle w:val="11"/>
        <w:keepNext w:val="0"/>
        <w:numPr>
          <w:ilvl w:val="0"/>
          <w:numId w:val="36"/>
        </w:numPr>
        <w:spacing w:before="0" w:after="0"/>
        <w:ind w:left="0" w:firstLine="567"/>
        <w:rPr>
          <w:sz w:val="20"/>
          <w:szCs w:val="20"/>
        </w:rPr>
      </w:pPr>
      <w:bookmarkStart w:id="95" w:name="_Toc81919291"/>
      <w:r w:rsidRPr="00244ED2">
        <w:rPr>
          <w:sz w:val="20"/>
          <w:szCs w:val="20"/>
        </w:rPr>
        <w:t xml:space="preserve">ПОДАЧА ЗАЯВОК НА УЧАСТИЕ В </w:t>
      </w:r>
      <w:bookmarkEnd w:id="91"/>
      <w:bookmarkEnd w:id="92"/>
      <w:r w:rsidR="001D0AB5" w:rsidRPr="00244ED2">
        <w:rPr>
          <w:sz w:val="20"/>
          <w:szCs w:val="20"/>
        </w:rPr>
        <w:t>ЗАКУПКЕ</w:t>
      </w:r>
      <w:bookmarkEnd w:id="95"/>
    </w:p>
    <w:p w:rsidR="001760A4" w:rsidRPr="00244ED2" w:rsidRDefault="001760A4" w:rsidP="001760A4">
      <w:pPr>
        <w:rPr>
          <w:sz w:val="20"/>
          <w:szCs w:val="20"/>
        </w:rPr>
      </w:pPr>
    </w:p>
    <w:p w:rsidR="00382C70" w:rsidRPr="00244ED2" w:rsidRDefault="00382C70" w:rsidP="008B0024">
      <w:pPr>
        <w:pStyle w:val="21"/>
        <w:keepNext w:val="0"/>
        <w:numPr>
          <w:ilvl w:val="1"/>
          <w:numId w:val="36"/>
        </w:numPr>
        <w:spacing w:after="0"/>
        <w:ind w:left="0" w:firstLine="567"/>
        <w:jc w:val="both"/>
        <w:rPr>
          <w:sz w:val="20"/>
          <w:szCs w:val="20"/>
        </w:rPr>
      </w:pPr>
      <w:bookmarkStart w:id="96" w:name="_Ref166249895"/>
      <w:bookmarkStart w:id="97" w:name="_Toc387652318"/>
      <w:bookmarkStart w:id="98" w:name="_Toc81919292"/>
      <w:r w:rsidRPr="00244ED2">
        <w:rPr>
          <w:sz w:val="20"/>
          <w:szCs w:val="20"/>
        </w:rPr>
        <w:lastRenderedPageBreak/>
        <w:t xml:space="preserve">Порядок, место, дата начала и дата окончания срока подачи заявок на участие в </w:t>
      </w:r>
      <w:bookmarkEnd w:id="96"/>
      <w:bookmarkEnd w:id="97"/>
      <w:r w:rsidR="000D72A7" w:rsidRPr="00244ED2">
        <w:rPr>
          <w:sz w:val="20"/>
          <w:szCs w:val="20"/>
        </w:rPr>
        <w:t>закупке</w:t>
      </w:r>
      <w:bookmarkEnd w:id="98"/>
    </w:p>
    <w:p w:rsidR="003F5352"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8B0024">
      <w:pPr>
        <w:pStyle w:val="21"/>
        <w:keepNext w:val="0"/>
        <w:numPr>
          <w:ilvl w:val="1"/>
          <w:numId w:val="36"/>
        </w:numPr>
        <w:spacing w:after="0"/>
        <w:ind w:left="0" w:firstLine="567"/>
        <w:jc w:val="both"/>
        <w:rPr>
          <w:sz w:val="20"/>
          <w:szCs w:val="20"/>
        </w:rPr>
      </w:pPr>
      <w:bookmarkStart w:id="99" w:name="_Ref119429670"/>
      <w:bookmarkStart w:id="100" w:name="_Toc123405476"/>
      <w:bookmarkStart w:id="101" w:name="_Toc387652319"/>
      <w:bookmarkStart w:id="102"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99"/>
      <w:bookmarkEnd w:id="100"/>
      <w:bookmarkEnd w:id="101"/>
      <w:r w:rsidR="000D72A7" w:rsidRPr="00244ED2">
        <w:rPr>
          <w:sz w:val="20"/>
          <w:szCs w:val="20"/>
        </w:rPr>
        <w:t>закупке</w:t>
      </w:r>
      <w:bookmarkEnd w:id="102"/>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8B0024">
      <w:pPr>
        <w:pStyle w:val="11"/>
        <w:keepNext w:val="0"/>
        <w:numPr>
          <w:ilvl w:val="0"/>
          <w:numId w:val="36"/>
        </w:numPr>
        <w:spacing w:before="0" w:after="0"/>
        <w:ind w:left="0" w:firstLine="567"/>
        <w:rPr>
          <w:sz w:val="20"/>
          <w:szCs w:val="20"/>
        </w:rPr>
      </w:pPr>
      <w:bookmarkStart w:id="103" w:name="_Toc81397437"/>
      <w:bookmarkStart w:id="104" w:name="_Toc81919294"/>
      <w:r w:rsidRPr="00ED073A">
        <w:rPr>
          <w:sz w:val="20"/>
          <w:szCs w:val="20"/>
        </w:rPr>
        <w:t>ПОРЯДОК ПРОВЕДЕНИЯ ЭТАПОВ ЗАКУПКИ</w:t>
      </w:r>
      <w:bookmarkEnd w:id="103"/>
      <w:bookmarkEnd w:id="104"/>
    </w:p>
    <w:p w:rsidR="001760A4" w:rsidRPr="00244ED2" w:rsidRDefault="001760A4" w:rsidP="001760A4">
      <w:pPr>
        <w:rPr>
          <w:sz w:val="20"/>
          <w:szCs w:val="20"/>
        </w:rPr>
      </w:pPr>
    </w:p>
    <w:p w:rsidR="006A4D5C" w:rsidRPr="00244ED2" w:rsidRDefault="00ED073A" w:rsidP="008B0024">
      <w:pPr>
        <w:pStyle w:val="21"/>
        <w:keepNext w:val="0"/>
        <w:numPr>
          <w:ilvl w:val="1"/>
          <w:numId w:val="36"/>
        </w:numPr>
        <w:spacing w:after="0"/>
        <w:ind w:left="0" w:firstLine="567"/>
        <w:jc w:val="both"/>
        <w:rPr>
          <w:sz w:val="20"/>
          <w:szCs w:val="20"/>
        </w:rPr>
      </w:pPr>
      <w:bookmarkStart w:id="105" w:name="_Toc81397440"/>
      <w:bookmarkStart w:id="106" w:name="_Toc81919295"/>
      <w:r w:rsidRPr="00ED073A">
        <w:rPr>
          <w:sz w:val="20"/>
          <w:szCs w:val="20"/>
        </w:rPr>
        <w:t>Рассмотрение и оценка поданных участниками закупки заявок</w:t>
      </w:r>
      <w:bookmarkEnd w:id="105"/>
      <w:bookmarkEnd w:id="106"/>
    </w:p>
    <w:p w:rsidR="006A4D5C" w:rsidRPr="00244ED2"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107"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7"/>
    </w:p>
    <w:p w:rsidR="00B02316" w:rsidRPr="00244ED2" w:rsidRDefault="00B02316" w:rsidP="00FA1AA1">
      <w:pPr>
        <w:ind w:firstLine="567"/>
        <w:rPr>
          <w:sz w:val="20"/>
          <w:szCs w:val="20"/>
        </w:rPr>
      </w:pPr>
    </w:p>
    <w:p w:rsidR="007633E7" w:rsidRPr="00244ED2" w:rsidRDefault="0071642F" w:rsidP="008B0024">
      <w:pPr>
        <w:pStyle w:val="11"/>
        <w:keepNext w:val="0"/>
        <w:numPr>
          <w:ilvl w:val="0"/>
          <w:numId w:val="36"/>
        </w:numPr>
        <w:spacing w:before="0" w:after="0"/>
        <w:ind w:left="0" w:firstLine="567"/>
        <w:rPr>
          <w:sz w:val="20"/>
          <w:szCs w:val="20"/>
        </w:rPr>
      </w:pPr>
      <w:bookmarkStart w:id="108" w:name="_Toc81919296"/>
      <w:bookmarkStart w:id="109" w:name="_Ref119430360"/>
      <w:bookmarkStart w:id="110"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8"/>
    </w:p>
    <w:p w:rsidR="001760A4" w:rsidRPr="00244ED2" w:rsidRDefault="001760A4" w:rsidP="001760A4">
      <w:pPr>
        <w:rPr>
          <w:sz w:val="20"/>
          <w:szCs w:val="20"/>
          <w:highlight w:val="magenta"/>
        </w:rPr>
      </w:pPr>
    </w:p>
    <w:p w:rsidR="0086183E" w:rsidRPr="00244ED2" w:rsidRDefault="0086183E" w:rsidP="008B0024">
      <w:pPr>
        <w:pStyle w:val="21"/>
        <w:keepNext w:val="0"/>
        <w:numPr>
          <w:ilvl w:val="1"/>
          <w:numId w:val="36"/>
        </w:numPr>
        <w:spacing w:after="0"/>
        <w:ind w:left="0" w:firstLine="567"/>
        <w:jc w:val="both"/>
        <w:rPr>
          <w:sz w:val="20"/>
          <w:szCs w:val="20"/>
        </w:rPr>
      </w:pPr>
      <w:bookmarkStart w:id="111" w:name="_Toc81919297"/>
      <w:bookmarkStart w:id="112" w:name="_Ref125827199"/>
      <w:bookmarkStart w:id="113" w:name="_Toc518119388"/>
      <w:bookmarkEnd w:id="109"/>
      <w:bookmarkEnd w:id="110"/>
      <w:r w:rsidRPr="00244ED2">
        <w:rPr>
          <w:sz w:val="20"/>
          <w:szCs w:val="20"/>
        </w:rPr>
        <w:t>Закупочная комиссия</w:t>
      </w:r>
      <w:bookmarkEnd w:id="111"/>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8B0024">
      <w:pPr>
        <w:pStyle w:val="21"/>
        <w:keepNext w:val="0"/>
        <w:numPr>
          <w:ilvl w:val="1"/>
          <w:numId w:val="36"/>
        </w:numPr>
        <w:spacing w:after="0"/>
        <w:ind w:left="0" w:firstLine="567"/>
        <w:jc w:val="both"/>
        <w:rPr>
          <w:sz w:val="20"/>
          <w:szCs w:val="20"/>
        </w:rPr>
      </w:pPr>
      <w:bookmarkStart w:id="114" w:name="_Toc81919298"/>
      <w:r w:rsidRPr="00244ED2">
        <w:rPr>
          <w:sz w:val="20"/>
          <w:szCs w:val="20"/>
        </w:rPr>
        <w:t>Требования к процедуре рассмотрения, оценки и сопоставления заявок участников закупки</w:t>
      </w:r>
      <w:bookmarkEnd w:id="114"/>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A1691C">
      <w:pPr>
        <w:pStyle w:val="afffff4"/>
        <w:numPr>
          <w:ilvl w:val="0"/>
          <w:numId w:val="19"/>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8B0024">
      <w:pPr>
        <w:pStyle w:val="32"/>
        <w:keepNext w:val="0"/>
        <w:numPr>
          <w:ilvl w:val="2"/>
          <w:numId w:val="36"/>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lastRenderedPageBreak/>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8B0024">
      <w:pPr>
        <w:pStyle w:val="21"/>
        <w:keepNext w:val="0"/>
        <w:numPr>
          <w:ilvl w:val="1"/>
          <w:numId w:val="36"/>
        </w:numPr>
        <w:spacing w:after="0"/>
        <w:ind w:left="0" w:firstLine="567"/>
        <w:jc w:val="both"/>
        <w:rPr>
          <w:sz w:val="20"/>
          <w:szCs w:val="20"/>
        </w:rPr>
      </w:pPr>
      <w:bookmarkStart w:id="115" w:name="_Toc81919299"/>
      <w:r w:rsidRPr="00244ED2">
        <w:rPr>
          <w:sz w:val="20"/>
          <w:szCs w:val="20"/>
        </w:rPr>
        <w:t>Критерии оценки заявок участников закупки</w:t>
      </w:r>
      <w:bookmarkEnd w:id="115"/>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8B0024">
      <w:pPr>
        <w:pStyle w:val="21"/>
        <w:keepNext w:val="0"/>
        <w:numPr>
          <w:ilvl w:val="1"/>
          <w:numId w:val="36"/>
        </w:numPr>
        <w:spacing w:after="0"/>
        <w:ind w:left="0" w:firstLine="567"/>
        <w:jc w:val="both"/>
        <w:rPr>
          <w:sz w:val="20"/>
          <w:szCs w:val="20"/>
        </w:rPr>
      </w:pPr>
      <w:bookmarkStart w:id="116" w:name="_Toc81919300"/>
      <w:r w:rsidRPr="00244ED2">
        <w:rPr>
          <w:sz w:val="20"/>
          <w:szCs w:val="20"/>
        </w:rPr>
        <w:t>Особенности осуществления рассмотрения, оценки и сопоставления первых частей заявок</w:t>
      </w:r>
      <w:bookmarkEnd w:id="116"/>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7" w:name="_Toc81919301"/>
      <w:r w:rsidRPr="00244ED2">
        <w:rPr>
          <w:sz w:val="20"/>
          <w:szCs w:val="20"/>
        </w:rPr>
        <w:t>Особенности осуществления рассмотрения, оценки и сопоставления вторых частей заявок</w:t>
      </w:r>
      <w:bookmarkEnd w:id="117"/>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8"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8"/>
    </w:p>
    <w:p w:rsidR="0086183E" w:rsidRPr="00244ED2" w:rsidRDefault="00C62E96"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lastRenderedPageBreak/>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8B0024">
      <w:pPr>
        <w:pStyle w:val="21"/>
        <w:keepNext w:val="0"/>
        <w:numPr>
          <w:ilvl w:val="1"/>
          <w:numId w:val="36"/>
        </w:numPr>
        <w:spacing w:after="0"/>
        <w:ind w:left="0" w:firstLine="567"/>
        <w:jc w:val="both"/>
        <w:rPr>
          <w:sz w:val="20"/>
          <w:szCs w:val="20"/>
        </w:rPr>
      </w:pPr>
      <w:bookmarkStart w:id="119" w:name="_Toc81919303"/>
      <w:r w:rsidRPr="00244ED2">
        <w:rPr>
          <w:sz w:val="20"/>
          <w:szCs w:val="20"/>
        </w:rPr>
        <w:t>Признание закупки несостоявшейся</w:t>
      </w:r>
      <w:bookmarkEnd w:id="119"/>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8B0024">
      <w:pPr>
        <w:pStyle w:val="21"/>
        <w:keepNext w:val="0"/>
        <w:numPr>
          <w:ilvl w:val="1"/>
          <w:numId w:val="36"/>
        </w:numPr>
        <w:spacing w:after="0"/>
        <w:ind w:left="0" w:firstLine="567"/>
        <w:jc w:val="both"/>
        <w:rPr>
          <w:sz w:val="20"/>
          <w:szCs w:val="20"/>
        </w:rPr>
      </w:pPr>
      <w:bookmarkStart w:id="120" w:name="_Toc81919304"/>
      <w:r w:rsidRPr="00244ED2">
        <w:rPr>
          <w:sz w:val="20"/>
          <w:szCs w:val="20"/>
        </w:rPr>
        <w:t>Рассмотрение жалоб и обращений участников закупки</w:t>
      </w:r>
      <w:bookmarkEnd w:id="120"/>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8B0024">
      <w:pPr>
        <w:pStyle w:val="11"/>
        <w:keepNext w:val="0"/>
        <w:numPr>
          <w:ilvl w:val="0"/>
          <w:numId w:val="36"/>
        </w:numPr>
        <w:spacing w:before="0" w:after="0"/>
        <w:ind w:left="0" w:firstLine="567"/>
        <w:rPr>
          <w:sz w:val="20"/>
          <w:szCs w:val="20"/>
        </w:rPr>
      </w:pPr>
      <w:bookmarkStart w:id="121" w:name="Par110"/>
      <w:bookmarkStart w:id="122" w:name="Par144"/>
      <w:bookmarkStart w:id="123" w:name="_Toc123405485"/>
      <w:bookmarkStart w:id="124" w:name="_Toc166101211"/>
      <w:bookmarkStart w:id="125" w:name="_Toc81919305"/>
      <w:bookmarkEnd w:id="112"/>
      <w:bookmarkEnd w:id="113"/>
      <w:bookmarkEnd w:id="121"/>
      <w:bookmarkEnd w:id="122"/>
      <w:r w:rsidRPr="00244ED2">
        <w:rPr>
          <w:sz w:val="20"/>
          <w:szCs w:val="20"/>
        </w:rPr>
        <w:t xml:space="preserve">ЗАКЛЮЧЕНИЕ, ИЗМЕНЕНИЕ И РАСТОРЖЕНИЕ </w:t>
      </w:r>
      <w:r w:rsidR="007633E7" w:rsidRPr="00244ED2">
        <w:rPr>
          <w:sz w:val="20"/>
          <w:szCs w:val="20"/>
        </w:rPr>
        <w:t>ДОГОВОРА</w:t>
      </w:r>
      <w:bookmarkEnd w:id="123"/>
      <w:bookmarkEnd w:id="124"/>
      <w:bookmarkEnd w:id="125"/>
    </w:p>
    <w:p w:rsidR="001760A4" w:rsidRPr="00244ED2" w:rsidRDefault="001760A4" w:rsidP="001760A4">
      <w:pPr>
        <w:rPr>
          <w:sz w:val="20"/>
          <w:szCs w:val="20"/>
          <w:highlight w:val="magenta"/>
        </w:rPr>
      </w:pPr>
    </w:p>
    <w:p w:rsidR="007633E7" w:rsidRPr="00244ED2" w:rsidRDefault="007633E7" w:rsidP="008B0024">
      <w:pPr>
        <w:pStyle w:val="21"/>
        <w:keepNext w:val="0"/>
        <w:numPr>
          <w:ilvl w:val="1"/>
          <w:numId w:val="36"/>
        </w:numPr>
        <w:spacing w:after="0"/>
        <w:ind w:left="0" w:firstLine="567"/>
        <w:jc w:val="both"/>
        <w:rPr>
          <w:sz w:val="20"/>
          <w:szCs w:val="20"/>
        </w:rPr>
      </w:pPr>
      <w:bookmarkStart w:id="126" w:name="_Toc131309087"/>
      <w:bookmarkStart w:id="127" w:name="_Toc81919306"/>
      <w:bookmarkStart w:id="128" w:name="_Ref130891676"/>
      <w:r w:rsidRPr="00244ED2">
        <w:rPr>
          <w:sz w:val="20"/>
          <w:szCs w:val="20"/>
        </w:rPr>
        <w:t>Срок и порядок заключения договора</w:t>
      </w:r>
      <w:bookmarkEnd w:id="126"/>
      <w:bookmarkEnd w:id="127"/>
    </w:p>
    <w:p w:rsidR="00BF7385" w:rsidRPr="00244ED2" w:rsidRDefault="001760A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29" w:name="_Toc373399298"/>
      <w:bookmarkStart w:id="130" w:name="_Toc376160927"/>
      <w:bookmarkStart w:id="131"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2" w:name="_Toc373343356"/>
      <w:bookmarkStart w:id="133"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4" w:name="_Toc373343360"/>
      <w:bookmarkStart w:id="135"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6" w:name="_Требования_к_условиям"/>
      <w:bookmarkStart w:id="137" w:name="_Toc373399299"/>
      <w:bookmarkStart w:id="138" w:name="_Toc376160928"/>
      <w:bookmarkStart w:id="139" w:name="_Toc81919308"/>
      <w:bookmarkEnd w:id="134"/>
      <w:bookmarkEnd w:id="135"/>
      <w:bookmarkEnd w:id="136"/>
      <w:r w:rsidRPr="00C67DA3">
        <w:rPr>
          <w:bCs w:val="0"/>
          <w:sz w:val="20"/>
          <w:szCs w:val="20"/>
        </w:rPr>
        <w:lastRenderedPageBreak/>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7"/>
      <w:bookmarkEnd w:id="138"/>
      <w:bookmarkEnd w:id="139"/>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0" w:name="_Toc373343849"/>
      <w:bookmarkStart w:id="141"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0"/>
      <w:bookmarkEnd w:id="141"/>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2" w:name="_Toc81919309"/>
      <w:r w:rsidRPr="00244ED2">
        <w:rPr>
          <w:bCs w:val="0"/>
          <w:sz w:val="20"/>
          <w:szCs w:val="20"/>
        </w:rPr>
        <w:t>Отказ от заключения договора</w:t>
      </w:r>
      <w:bookmarkEnd w:id="142"/>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3"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4"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4"/>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5"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5"/>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6" w:name="_РАЗДЕЛ_I_3_ИНФОРМАЦИОННАЯ_КАРТА_КОН"/>
      <w:bookmarkStart w:id="147" w:name="_Ref119427269"/>
      <w:bookmarkStart w:id="148" w:name="_Toc166101214"/>
      <w:bookmarkStart w:id="149" w:name="_Toc81919311"/>
      <w:bookmarkEnd w:id="146"/>
      <w:r w:rsidRPr="00244ED2">
        <w:rPr>
          <w:rStyle w:val="15"/>
          <w:b/>
          <w:bCs/>
          <w:sz w:val="20"/>
          <w:szCs w:val="20"/>
        </w:rPr>
        <w:lastRenderedPageBreak/>
        <w:t xml:space="preserve">ИНФОРМАЦИОННАЯ КАРТА </w:t>
      </w:r>
      <w:bookmarkEnd w:id="147"/>
      <w:bookmarkEnd w:id="148"/>
      <w:r w:rsidR="0006345E" w:rsidRPr="00244ED2">
        <w:rPr>
          <w:rStyle w:val="15"/>
          <w:b/>
          <w:bCs/>
          <w:sz w:val="20"/>
          <w:szCs w:val="20"/>
        </w:rPr>
        <w:t>ЗАКУПКИ</w:t>
      </w:r>
      <w:bookmarkEnd w:id="149"/>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EF6FD8">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0" w:name="_Ref166267282"/>
            <w:bookmarkEnd w:id="150"/>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3553E3" w:rsidRDefault="001A04F5" w:rsidP="001A04F5">
            <w:pPr>
              <w:spacing w:after="0"/>
              <w:rPr>
                <w:sz w:val="20"/>
                <w:szCs w:val="20"/>
              </w:rPr>
            </w:pPr>
            <w:r w:rsidRPr="003553E3">
              <w:rPr>
                <w:sz w:val="20"/>
                <w:szCs w:val="20"/>
              </w:rPr>
              <w:t>Наименование Заказчика: Акционерное общество «Энергосервис Волги»</w:t>
            </w:r>
          </w:p>
          <w:p w:rsidR="001A04F5" w:rsidRPr="003553E3" w:rsidRDefault="001A04F5" w:rsidP="001A04F5">
            <w:pPr>
              <w:spacing w:after="0"/>
              <w:rPr>
                <w:sz w:val="20"/>
                <w:szCs w:val="20"/>
              </w:rPr>
            </w:pPr>
            <w:r w:rsidRPr="003553E3">
              <w:rPr>
                <w:sz w:val="20"/>
                <w:szCs w:val="20"/>
              </w:rPr>
              <w:t xml:space="preserve">Место нахождения и почтовый адрес </w:t>
            </w:r>
            <w:r w:rsidR="006F1613" w:rsidRPr="003553E3">
              <w:rPr>
                <w:sz w:val="20"/>
                <w:szCs w:val="20"/>
              </w:rPr>
              <w:t>Заказчика: 410017</w:t>
            </w:r>
            <w:r w:rsidRPr="003553E3">
              <w:rPr>
                <w:sz w:val="20"/>
                <w:szCs w:val="20"/>
              </w:rPr>
              <w:t xml:space="preserve">, Саратовская </w:t>
            </w:r>
            <w:proofErr w:type="spellStart"/>
            <w:r w:rsidRPr="003553E3">
              <w:rPr>
                <w:sz w:val="20"/>
                <w:szCs w:val="20"/>
              </w:rPr>
              <w:t>обл</w:t>
            </w:r>
            <w:proofErr w:type="spellEnd"/>
            <w:r w:rsidRPr="003553E3">
              <w:rPr>
                <w:sz w:val="20"/>
                <w:szCs w:val="20"/>
              </w:rPr>
              <w:t xml:space="preserve">, Саратов г, Новоузенская </w:t>
            </w:r>
            <w:proofErr w:type="spellStart"/>
            <w:r w:rsidRPr="003553E3">
              <w:rPr>
                <w:sz w:val="20"/>
                <w:szCs w:val="20"/>
              </w:rPr>
              <w:t>ул</w:t>
            </w:r>
            <w:proofErr w:type="spellEnd"/>
            <w:r w:rsidRPr="003553E3">
              <w:rPr>
                <w:sz w:val="20"/>
                <w:szCs w:val="20"/>
              </w:rPr>
              <w:t>, дом 22</w:t>
            </w:r>
          </w:p>
          <w:p w:rsidR="001A04F5" w:rsidRPr="003553E3" w:rsidRDefault="001A04F5" w:rsidP="001A04F5">
            <w:pPr>
              <w:spacing w:after="0"/>
              <w:rPr>
                <w:sz w:val="20"/>
                <w:szCs w:val="20"/>
                <w:lang w:val="en-US"/>
              </w:rPr>
            </w:pPr>
            <w:r w:rsidRPr="003553E3">
              <w:rPr>
                <w:sz w:val="20"/>
                <w:szCs w:val="20"/>
                <w:lang w:val="en-US"/>
              </w:rPr>
              <w:t xml:space="preserve">E-mail:   energoservis-volgi@mail.ru    </w:t>
            </w:r>
          </w:p>
          <w:p w:rsidR="001A04F5" w:rsidRPr="003553E3" w:rsidRDefault="001A04F5" w:rsidP="001A04F5">
            <w:pPr>
              <w:spacing w:after="0"/>
              <w:rPr>
                <w:sz w:val="20"/>
                <w:szCs w:val="20"/>
              </w:rPr>
            </w:pPr>
            <w:r w:rsidRPr="003553E3">
              <w:rPr>
                <w:sz w:val="20"/>
                <w:szCs w:val="20"/>
              </w:rPr>
              <w:t xml:space="preserve">Тел.: (8452) 320-324 </w:t>
            </w:r>
          </w:p>
          <w:p w:rsidR="001A04F5" w:rsidRPr="003553E3" w:rsidRDefault="001A04F5" w:rsidP="001A04F5">
            <w:pPr>
              <w:tabs>
                <w:tab w:val="left" w:pos="851"/>
                <w:tab w:val="left" w:pos="1134"/>
              </w:tabs>
              <w:spacing w:after="0"/>
              <w:rPr>
                <w:sz w:val="20"/>
                <w:szCs w:val="20"/>
                <w:highlight w:val="yellow"/>
              </w:rPr>
            </w:pPr>
            <w:r w:rsidRPr="003553E3">
              <w:rPr>
                <w:sz w:val="20"/>
                <w:szCs w:val="20"/>
              </w:rPr>
              <w:t xml:space="preserve">Контактное лицо </w:t>
            </w:r>
            <w:r w:rsidR="006F1613" w:rsidRPr="003553E3">
              <w:rPr>
                <w:sz w:val="20"/>
                <w:szCs w:val="20"/>
              </w:rPr>
              <w:t>Заказчика: Секретарь</w:t>
            </w:r>
            <w:r w:rsidRPr="003553E3">
              <w:rPr>
                <w:sz w:val="20"/>
                <w:szCs w:val="20"/>
              </w:rPr>
              <w:t xml:space="preserve"> Закупочной комиссии – ведущий специалист Зубихин Сергей Анатольевич </w:t>
            </w:r>
          </w:p>
          <w:p w:rsidR="001A04F5" w:rsidRPr="003553E3" w:rsidRDefault="001A04F5" w:rsidP="001A04F5">
            <w:pPr>
              <w:spacing w:after="0"/>
              <w:rPr>
                <w:sz w:val="20"/>
                <w:szCs w:val="20"/>
                <w:lang w:val="en-US"/>
              </w:rPr>
            </w:pPr>
            <w:r w:rsidRPr="003553E3">
              <w:rPr>
                <w:sz w:val="20"/>
                <w:szCs w:val="20"/>
                <w:lang w:val="en-US"/>
              </w:rPr>
              <w:t>E-mail:  sa.zubihin@mrsk-volgi.ru</w:t>
            </w:r>
          </w:p>
          <w:p w:rsidR="001A04F5" w:rsidRPr="003553E3" w:rsidRDefault="001A04F5" w:rsidP="001A04F5">
            <w:pPr>
              <w:spacing w:after="0"/>
              <w:rPr>
                <w:sz w:val="20"/>
                <w:szCs w:val="20"/>
              </w:rPr>
            </w:pPr>
            <w:r w:rsidRPr="003553E3">
              <w:rPr>
                <w:sz w:val="20"/>
                <w:szCs w:val="20"/>
              </w:rPr>
              <w:t>Тел.: (8919) 8367163</w:t>
            </w:r>
          </w:p>
          <w:p w:rsidR="0079422F" w:rsidRPr="003553E3" w:rsidRDefault="001A04F5" w:rsidP="001A04F5">
            <w:pPr>
              <w:spacing w:after="0"/>
              <w:rPr>
                <w:sz w:val="20"/>
                <w:szCs w:val="20"/>
              </w:rPr>
            </w:pPr>
            <w:r w:rsidRPr="003553E3">
              <w:rPr>
                <w:bCs/>
                <w:sz w:val="20"/>
                <w:szCs w:val="20"/>
                <w:lang w:eastAsia="ar-SA"/>
              </w:rPr>
              <w:t xml:space="preserve">По техническим вопросам обращаться: Минаев Вячеслав Борисович </w:t>
            </w:r>
            <w:r w:rsidR="006F1613" w:rsidRPr="003553E3">
              <w:rPr>
                <w:bCs/>
                <w:sz w:val="20"/>
                <w:szCs w:val="20"/>
                <w:lang w:eastAsia="ar-SA"/>
              </w:rPr>
              <w:t>- Главный</w:t>
            </w:r>
            <w:r w:rsidRPr="003553E3">
              <w:rPr>
                <w:bCs/>
                <w:sz w:val="20"/>
                <w:szCs w:val="20"/>
                <w:lang w:eastAsia="ar-SA"/>
              </w:rPr>
              <w:t xml:space="preserve"> инженер – телефон (8452) 320-324.</w:t>
            </w:r>
          </w:p>
        </w:tc>
      </w:tr>
      <w:tr w:rsidR="00C90121" w:rsidRPr="00244ED2" w:rsidTr="00EF6FD8">
        <w:trPr>
          <w:trHeight w:val="4872"/>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388"/>
            <w:bookmarkStart w:id="152" w:name="_Ref166267499"/>
            <w:bookmarkStart w:id="153" w:name="_Ref166267456"/>
            <w:bookmarkStart w:id="154" w:name="_Ref354428801"/>
            <w:bookmarkEnd w:id="151"/>
            <w:bookmarkEnd w:id="152"/>
            <w:bookmarkEnd w:id="153"/>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4"/>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3553E3" w:rsidRDefault="001A04F5" w:rsidP="001A04F5">
            <w:pPr>
              <w:spacing w:after="0"/>
              <w:rPr>
                <w:color w:val="FF0000"/>
                <w:sz w:val="20"/>
                <w:szCs w:val="20"/>
              </w:rPr>
            </w:pPr>
            <w:bookmarkStart w:id="155" w:name="_Hlk135916492"/>
            <w:bookmarkStart w:id="156" w:name="_Hlk136267083"/>
            <w:r w:rsidRPr="003553E3">
              <w:rPr>
                <w:b/>
                <w:bCs/>
                <w:color w:val="FF0000"/>
                <w:sz w:val="20"/>
                <w:szCs w:val="20"/>
              </w:rPr>
              <w:t xml:space="preserve">Закупка № </w:t>
            </w:r>
            <w:r w:rsidR="00EF6FD8">
              <w:rPr>
                <w:b/>
                <w:bCs/>
                <w:color w:val="FF0000"/>
                <w:sz w:val="20"/>
                <w:szCs w:val="20"/>
              </w:rPr>
              <w:t>26</w:t>
            </w:r>
            <w:r w:rsidRPr="003553E3">
              <w:rPr>
                <w:b/>
                <w:bCs/>
                <w:color w:val="FF0000"/>
                <w:sz w:val="20"/>
                <w:szCs w:val="20"/>
              </w:rPr>
              <w:t xml:space="preserve"> Лот № 1</w:t>
            </w:r>
            <w:bookmarkEnd w:id="155"/>
            <w:r w:rsidRPr="003553E3">
              <w:rPr>
                <w:b/>
                <w:bCs/>
                <w:color w:val="FF0000"/>
                <w:sz w:val="20"/>
                <w:szCs w:val="20"/>
              </w:rPr>
              <w:t xml:space="preserve">. </w:t>
            </w:r>
            <w:bookmarkEnd w:id="156"/>
            <w:r w:rsidR="006F1613" w:rsidRPr="003553E3">
              <w:rPr>
                <w:sz w:val="20"/>
                <w:szCs w:val="20"/>
              </w:rPr>
              <w:t>Приказ Акционерно</w:t>
            </w:r>
            <w:r w:rsidR="004B2EBF" w:rsidRPr="003553E3">
              <w:rPr>
                <w:sz w:val="20"/>
                <w:szCs w:val="20"/>
              </w:rPr>
              <w:t>го</w:t>
            </w:r>
            <w:r w:rsidRPr="003553E3">
              <w:rPr>
                <w:sz w:val="20"/>
                <w:szCs w:val="20"/>
              </w:rPr>
              <w:t xml:space="preserve"> обществ</w:t>
            </w:r>
            <w:r w:rsidR="004B2EBF" w:rsidRPr="003553E3">
              <w:rPr>
                <w:sz w:val="20"/>
                <w:szCs w:val="20"/>
              </w:rPr>
              <w:t>а</w:t>
            </w:r>
            <w:r w:rsidRPr="003553E3">
              <w:rPr>
                <w:sz w:val="20"/>
                <w:szCs w:val="20"/>
              </w:rPr>
              <w:t xml:space="preserve"> «Энергосервис Волги» от </w:t>
            </w:r>
            <w:bookmarkStart w:id="157" w:name="_Hlk136526924"/>
            <w:r w:rsidR="00780B8A" w:rsidRPr="003553E3">
              <w:rPr>
                <w:color w:val="FF0000"/>
                <w:sz w:val="20"/>
                <w:szCs w:val="20"/>
              </w:rPr>
              <w:t>№ 6</w:t>
            </w:r>
            <w:r w:rsidR="00EF6FD8">
              <w:rPr>
                <w:color w:val="FF0000"/>
                <w:sz w:val="20"/>
                <w:szCs w:val="20"/>
              </w:rPr>
              <w:t>4</w:t>
            </w:r>
            <w:r w:rsidR="00780B8A" w:rsidRPr="003553E3">
              <w:rPr>
                <w:color w:val="FF0000"/>
                <w:sz w:val="20"/>
                <w:szCs w:val="20"/>
              </w:rPr>
              <w:t xml:space="preserve"> от </w:t>
            </w:r>
            <w:r w:rsidR="00EF6FD8">
              <w:rPr>
                <w:color w:val="FF0000"/>
                <w:sz w:val="20"/>
                <w:szCs w:val="20"/>
              </w:rPr>
              <w:t>20</w:t>
            </w:r>
            <w:r w:rsidR="00780B8A" w:rsidRPr="003553E3">
              <w:rPr>
                <w:color w:val="FF0000"/>
                <w:sz w:val="20"/>
                <w:szCs w:val="20"/>
              </w:rPr>
              <w:t>.06.2023</w:t>
            </w:r>
            <w:bookmarkEnd w:id="157"/>
            <w:r w:rsidRPr="003553E3">
              <w:rPr>
                <w:color w:val="FF0000"/>
                <w:sz w:val="20"/>
                <w:szCs w:val="20"/>
              </w:rPr>
              <w:t xml:space="preserve">.  </w:t>
            </w:r>
          </w:p>
          <w:p w:rsidR="004B2EBF" w:rsidRPr="003553E3" w:rsidRDefault="004B2EBF" w:rsidP="001A04F5">
            <w:pPr>
              <w:spacing w:after="0"/>
              <w:rPr>
                <w:sz w:val="20"/>
                <w:szCs w:val="20"/>
              </w:rPr>
            </w:pPr>
          </w:p>
          <w:p w:rsidR="0097714C" w:rsidRPr="003553E3" w:rsidRDefault="00EF6FD8" w:rsidP="00931297">
            <w:pPr>
              <w:keepNext/>
              <w:keepLines/>
              <w:widowControl w:val="0"/>
              <w:suppressLineNumbers/>
              <w:suppressAutoHyphens/>
              <w:spacing w:after="0"/>
              <w:rPr>
                <w:color w:val="FF0000"/>
                <w:sz w:val="20"/>
                <w:szCs w:val="20"/>
              </w:rPr>
            </w:pPr>
            <w:r w:rsidRPr="00EF6FD8">
              <w:rPr>
                <w:color w:val="FF0000"/>
                <w:sz w:val="20"/>
                <w:szCs w:val="20"/>
              </w:rPr>
              <w:t>Выполнение строительно-монтажных и пусконаладочных работ по объектам филиала ПАО «Россети Волга» - «</w:t>
            </w:r>
            <w:proofErr w:type="spellStart"/>
            <w:r w:rsidRPr="00EF6FD8">
              <w:rPr>
                <w:color w:val="FF0000"/>
                <w:sz w:val="20"/>
                <w:szCs w:val="20"/>
              </w:rPr>
              <w:t>Чувашвэнерго</w:t>
            </w:r>
            <w:proofErr w:type="spellEnd"/>
            <w:r w:rsidRPr="00EF6FD8">
              <w:rPr>
                <w:color w:val="FF0000"/>
                <w:sz w:val="20"/>
                <w:szCs w:val="20"/>
              </w:rPr>
              <w:t xml:space="preserve">» «Переустройство ВЛ-10кв №10 ПС </w:t>
            </w:r>
            <w:proofErr w:type="spellStart"/>
            <w:r w:rsidRPr="00EF6FD8">
              <w:rPr>
                <w:color w:val="FF0000"/>
                <w:sz w:val="20"/>
                <w:szCs w:val="20"/>
              </w:rPr>
              <w:t>Чебаково</w:t>
            </w:r>
            <w:proofErr w:type="spellEnd"/>
            <w:r w:rsidRPr="00EF6FD8">
              <w:rPr>
                <w:color w:val="FF0000"/>
                <w:sz w:val="20"/>
                <w:szCs w:val="20"/>
              </w:rPr>
              <w:t xml:space="preserve"> ОТП </w:t>
            </w:r>
            <w:proofErr w:type="gramStart"/>
            <w:r w:rsidRPr="00EF6FD8">
              <w:rPr>
                <w:color w:val="FF0000"/>
                <w:sz w:val="20"/>
                <w:szCs w:val="20"/>
              </w:rPr>
              <w:t>ЗАСУРЬЕ  24.68</w:t>
            </w:r>
            <w:proofErr w:type="gramEnd"/>
            <w:r w:rsidRPr="00EF6FD8">
              <w:rPr>
                <w:color w:val="FF0000"/>
                <w:sz w:val="20"/>
                <w:szCs w:val="20"/>
              </w:rPr>
              <w:t xml:space="preserve"> (в пролетах опор №216-249)»</w:t>
            </w:r>
          </w:p>
          <w:p w:rsidR="004B2EBF" w:rsidRPr="003553E3" w:rsidRDefault="001A04F5" w:rsidP="00931297">
            <w:pPr>
              <w:keepNext/>
              <w:keepLines/>
              <w:widowControl w:val="0"/>
              <w:suppressLineNumbers/>
              <w:suppressAutoHyphens/>
              <w:spacing w:after="0"/>
              <w:rPr>
                <w:sz w:val="20"/>
                <w:szCs w:val="20"/>
              </w:rPr>
            </w:pPr>
            <w:r w:rsidRPr="003553E3">
              <w:rPr>
                <w:sz w:val="20"/>
                <w:szCs w:val="20"/>
              </w:rPr>
              <w:t xml:space="preserve">Описание предмета закупки в соответствии с частью 6.1 статьи 3 Закона 223-ФЗ установлено в разделе </w:t>
            </w:r>
            <w:r w:rsidRPr="003553E3">
              <w:rPr>
                <w:sz w:val="20"/>
                <w:szCs w:val="20"/>
                <w:lang w:val="en-US"/>
              </w:rPr>
              <w:t>IV</w:t>
            </w:r>
            <w:r w:rsidRPr="003553E3">
              <w:rPr>
                <w:sz w:val="20"/>
                <w:szCs w:val="20"/>
              </w:rPr>
              <w:t xml:space="preserve"> «Техническое задание» документации о закупке.</w:t>
            </w:r>
          </w:p>
          <w:p w:rsidR="00C90121" w:rsidRPr="003553E3" w:rsidRDefault="00C90121" w:rsidP="004B2EBF">
            <w:pPr>
              <w:rPr>
                <w:sz w:val="20"/>
                <w:szCs w:val="20"/>
              </w:rPr>
            </w:pPr>
          </w:p>
        </w:tc>
      </w:tr>
      <w:tr w:rsidR="00C90121" w:rsidRPr="00244ED2" w:rsidTr="00EF6FD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9A44D1" w:rsidRPr="00EF6FD8" w:rsidRDefault="00445AAB" w:rsidP="00D847A6">
            <w:pPr>
              <w:spacing w:after="0"/>
              <w:rPr>
                <w:color w:val="FF0000"/>
                <w:sz w:val="20"/>
                <w:szCs w:val="20"/>
              </w:rPr>
            </w:pPr>
            <w:r w:rsidRPr="003553E3">
              <w:rPr>
                <w:sz w:val="20"/>
                <w:szCs w:val="20"/>
              </w:rPr>
              <w:t xml:space="preserve">Место </w:t>
            </w:r>
            <w:r w:rsidR="00291638" w:rsidRPr="003553E3">
              <w:rPr>
                <w:sz w:val="20"/>
                <w:szCs w:val="20"/>
              </w:rPr>
              <w:t xml:space="preserve">выполнения </w:t>
            </w:r>
            <w:r w:rsidR="00780B8A" w:rsidRPr="003553E3">
              <w:rPr>
                <w:sz w:val="20"/>
                <w:szCs w:val="20"/>
              </w:rPr>
              <w:t>работ</w:t>
            </w:r>
            <w:r w:rsidR="00780B8A" w:rsidRPr="003553E3">
              <w:rPr>
                <w:color w:val="FF0000"/>
                <w:sz w:val="20"/>
                <w:szCs w:val="20"/>
              </w:rPr>
              <w:t xml:space="preserve">: </w:t>
            </w:r>
            <w:r w:rsidR="00EF6FD8" w:rsidRPr="00EF6FD8">
              <w:rPr>
                <w:color w:val="FF0000"/>
                <w:sz w:val="20"/>
                <w:szCs w:val="20"/>
              </w:rPr>
              <w:t xml:space="preserve">Чувашская Республика, </w:t>
            </w:r>
            <w:proofErr w:type="spellStart"/>
            <w:r w:rsidR="00EF6FD8" w:rsidRPr="00EF6FD8">
              <w:rPr>
                <w:color w:val="FF0000"/>
                <w:sz w:val="20"/>
                <w:szCs w:val="20"/>
              </w:rPr>
              <w:t>Ядринский</w:t>
            </w:r>
            <w:proofErr w:type="spellEnd"/>
            <w:r w:rsidR="00EF6FD8" w:rsidRPr="00EF6FD8">
              <w:rPr>
                <w:color w:val="FF0000"/>
                <w:sz w:val="20"/>
                <w:szCs w:val="20"/>
              </w:rPr>
              <w:t xml:space="preserve"> район, ВЛ-10кв №10 ПС </w:t>
            </w:r>
            <w:proofErr w:type="spellStart"/>
            <w:r w:rsidR="00EF6FD8" w:rsidRPr="00EF6FD8">
              <w:rPr>
                <w:color w:val="FF0000"/>
                <w:sz w:val="20"/>
                <w:szCs w:val="20"/>
              </w:rPr>
              <w:t>Чебаково</w:t>
            </w:r>
            <w:proofErr w:type="spellEnd"/>
            <w:r w:rsidR="00EF6FD8" w:rsidRPr="00EF6FD8">
              <w:rPr>
                <w:color w:val="FF0000"/>
                <w:sz w:val="20"/>
                <w:szCs w:val="20"/>
              </w:rPr>
              <w:t xml:space="preserve"> ОТП </w:t>
            </w:r>
            <w:proofErr w:type="gramStart"/>
            <w:r w:rsidR="00EF6FD8" w:rsidRPr="00EF6FD8">
              <w:rPr>
                <w:color w:val="FF0000"/>
                <w:sz w:val="20"/>
                <w:szCs w:val="20"/>
              </w:rPr>
              <w:t>ЗАСУРЬЕ  24.68</w:t>
            </w:r>
            <w:proofErr w:type="gramEnd"/>
            <w:r w:rsidR="00EF6FD8" w:rsidRPr="00EF6FD8">
              <w:rPr>
                <w:color w:val="FF0000"/>
                <w:sz w:val="20"/>
                <w:szCs w:val="20"/>
              </w:rPr>
              <w:t>:</w:t>
            </w:r>
          </w:p>
          <w:p w:rsidR="00161AEE" w:rsidRPr="003553E3" w:rsidRDefault="00161AEE" w:rsidP="00D847A6">
            <w:pPr>
              <w:spacing w:after="0"/>
              <w:rPr>
                <w:bCs/>
                <w:color w:val="FF0000"/>
                <w:spacing w:val="-6"/>
                <w:sz w:val="20"/>
                <w:szCs w:val="20"/>
              </w:rPr>
            </w:pPr>
            <w:r w:rsidRPr="003553E3">
              <w:rPr>
                <w:bCs/>
                <w:color w:val="FF0000"/>
                <w:spacing w:val="-6"/>
                <w:sz w:val="20"/>
                <w:szCs w:val="20"/>
              </w:rPr>
              <w:t>Срок выполнения работ:</w:t>
            </w:r>
          </w:p>
          <w:p w:rsidR="00780B8A" w:rsidRPr="003553E3" w:rsidRDefault="00EF6FD8" w:rsidP="00780B8A">
            <w:pPr>
              <w:spacing w:after="0"/>
              <w:rPr>
                <w:bCs/>
                <w:iCs/>
                <w:color w:val="FF0000"/>
                <w:spacing w:val="-6"/>
                <w:sz w:val="20"/>
                <w:szCs w:val="20"/>
              </w:rPr>
            </w:pPr>
            <w:r w:rsidRPr="00EF6FD8">
              <w:rPr>
                <w:bCs/>
                <w:iCs/>
                <w:color w:val="FF0000"/>
                <w:spacing w:val="-6"/>
                <w:sz w:val="20"/>
                <w:szCs w:val="20"/>
              </w:rPr>
              <w:t>Срок начала работ – не позднее 5 дней с момента подписания договора</w:t>
            </w:r>
            <w:r w:rsidR="00780B8A" w:rsidRPr="003553E3">
              <w:rPr>
                <w:bCs/>
                <w:iCs/>
                <w:color w:val="FF0000"/>
                <w:spacing w:val="-6"/>
                <w:sz w:val="20"/>
                <w:szCs w:val="20"/>
              </w:rPr>
              <w:t>.</w:t>
            </w:r>
          </w:p>
          <w:p w:rsidR="006F1613" w:rsidRDefault="00EF6FD8" w:rsidP="00780B8A">
            <w:pPr>
              <w:spacing w:after="0"/>
              <w:rPr>
                <w:bCs/>
                <w:iCs/>
                <w:color w:val="FF0000"/>
                <w:spacing w:val="-6"/>
                <w:sz w:val="20"/>
                <w:szCs w:val="20"/>
              </w:rPr>
            </w:pPr>
            <w:r w:rsidRPr="00EF6FD8">
              <w:rPr>
                <w:bCs/>
                <w:iCs/>
                <w:color w:val="FF0000"/>
                <w:spacing w:val="-6"/>
                <w:sz w:val="20"/>
                <w:szCs w:val="20"/>
              </w:rPr>
              <w:t>Срок завершения строительно-монтажных, пуско-наладочных работ – не позднее 15.09.2023г.</w:t>
            </w:r>
          </w:p>
          <w:p w:rsidR="00EF6FD8" w:rsidRPr="003553E3" w:rsidRDefault="00EF6FD8" w:rsidP="00780B8A">
            <w:pPr>
              <w:spacing w:after="0"/>
              <w:rPr>
                <w:bCs/>
                <w:iCs/>
                <w:color w:val="FF0000"/>
                <w:spacing w:val="-6"/>
                <w:sz w:val="20"/>
                <w:szCs w:val="20"/>
              </w:rPr>
            </w:pPr>
            <w:r w:rsidRPr="00EF6FD8">
              <w:rPr>
                <w:bCs/>
                <w:iCs/>
                <w:color w:val="FF0000"/>
                <w:spacing w:val="-6"/>
                <w:sz w:val="20"/>
                <w:szCs w:val="20"/>
              </w:rPr>
              <w:t>Срок завершения работ по договору – не позднее 30.09.2023 г.</w:t>
            </w:r>
          </w:p>
          <w:p w:rsidR="00C90121" w:rsidRPr="003553E3" w:rsidRDefault="00926F92" w:rsidP="00B83980">
            <w:pPr>
              <w:spacing w:after="0"/>
              <w:rPr>
                <w:sz w:val="20"/>
                <w:szCs w:val="20"/>
              </w:rPr>
            </w:pPr>
            <w:r w:rsidRPr="003553E3">
              <w:rPr>
                <w:sz w:val="20"/>
                <w:szCs w:val="20"/>
              </w:rPr>
              <w:t xml:space="preserve">Условия </w:t>
            </w:r>
            <w:r w:rsidR="00B83980" w:rsidRPr="003553E3">
              <w:rPr>
                <w:sz w:val="20"/>
                <w:szCs w:val="20"/>
              </w:rPr>
              <w:t xml:space="preserve">выполнения работ </w:t>
            </w:r>
            <w:r w:rsidRPr="003553E3">
              <w:rPr>
                <w:sz w:val="20"/>
                <w:szCs w:val="20"/>
              </w:rPr>
              <w:t xml:space="preserve">указаны в разделе </w:t>
            </w:r>
            <w:r w:rsidRPr="003553E3">
              <w:rPr>
                <w:sz w:val="20"/>
                <w:szCs w:val="20"/>
                <w:lang w:val="en-US"/>
              </w:rPr>
              <w:t>IV</w:t>
            </w:r>
            <w:r w:rsidRPr="003553E3">
              <w:rPr>
                <w:sz w:val="20"/>
                <w:szCs w:val="20"/>
              </w:rPr>
              <w:t xml:space="preserve"> </w:t>
            </w:r>
            <w:r w:rsidR="00B83980" w:rsidRPr="003553E3">
              <w:rPr>
                <w:sz w:val="20"/>
                <w:szCs w:val="20"/>
              </w:rPr>
              <w:t>«Техническое задание»</w:t>
            </w:r>
            <w:r w:rsidR="000E6D9E" w:rsidRPr="003553E3">
              <w:rPr>
                <w:sz w:val="20"/>
                <w:szCs w:val="20"/>
              </w:rPr>
              <w:t xml:space="preserve"> / «</w:t>
            </w:r>
            <w:r w:rsidRPr="003553E3">
              <w:rPr>
                <w:sz w:val="20"/>
                <w:szCs w:val="20"/>
              </w:rPr>
              <w:t xml:space="preserve">Проект договора» </w:t>
            </w:r>
            <w:r w:rsidR="00B83980" w:rsidRPr="003553E3">
              <w:rPr>
                <w:sz w:val="20"/>
                <w:szCs w:val="20"/>
              </w:rPr>
              <w:t xml:space="preserve">к </w:t>
            </w:r>
            <w:r w:rsidRPr="003553E3">
              <w:rPr>
                <w:sz w:val="20"/>
                <w:szCs w:val="20"/>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w:t>
            </w:r>
            <w:r w:rsidRPr="00244ED2">
              <w:rPr>
                <w:sz w:val="20"/>
                <w:szCs w:val="20"/>
              </w:rPr>
              <w:lastRenderedPageBreak/>
              <w:t xml:space="preserve">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3553E3" w:rsidRDefault="00F939A8" w:rsidP="00931297">
            <w:pPr>
              <w:tabs>
                <w:tab w:val="left" w:pos="708"/>
              </w:tabs>
              <w:autoSpaceDE w:val="0"/>
              <w:autoSpaceDN w:val="0"/>
              <w:spacing w:after="0"/>
              <w:jc w:val="left"/>
              <w:rPr>
                <w:b/>
                <w:bCs/>
                <w:color w:val="FF0000"/>
                <w:sz w:val="20"/>
                <w:szCs w:val="20"/>
              </w:rPr>
            </w:pPr>
            <w:bookmarkStart w:id="162" w:name="_Hlk119584429"/>
            <w:r w:rsidRPr="003553E3">
              <w:rPr>
                <w:b/>
                <w:color w:val="FF0000"/>
                <w:sz w:val="20"/>
                <w:szCs w:val="20"/>
              </w:rPr>
              <w:lastRenderedPageBreak/>
              <w:t xml:space="preserve">Начальная (максимальная) цена договора (цена лота) составляет </w:t>
            </w:r>
            <w:r w:rsidR="00EF6FD8" w:rsidRPr="00EF6FD8">
              <w:rPr>
                <w:b/>
                <w:color w:val="FF0000"/>
                <w:sz w:val="20"/>
                <w:szCs w:val="20"/>
              </w:rPr>
              <w:t>8 313 467,08</w:t>
            </w:r>
            <w:r w:rsidR="00780B8A" w:rsidRPr="003553E3">
              <w:rPr>
                <w:b/>
                <w:color w:val="FF0000"/>
                <w:sz w:val="20"/>
                <w:szCs w:val="20"/>
              </w:rPr>
              <w:t xml:space="preserve"> руб.</w:t>
            </w:r>
            <w:r w:rsidR="00D847A6" w:rsidRPr="003553E3">
              <w:rPr>
                <w:b/>
                <w:color w:val="FF0000"/>
                <w:sz w:val="20"/>
                <w:szCs w:val="20"/>
              </w:rPr>
              <w:t xml:space="preserve"> </w:t>
            </w:r>
            <w:r w:rsidR="00582E8F" w:rsidRPr="003553E3">
              <w:rPr>
                <w:b/>
                <w:color w:val="FF0000"/>
                <w:sz w:val="20"/>
                <w:szCs w:val="20"/>
              </w:rPr>
              <w:t xml:space="preserve"> </w:t>
            </w:r>
            <w:r w:rsidR="00780B8A" w:rsidRPr="003553E3">
              <w:rPr>
                <w:b/>
                <w:color w:val="FF0000"/>
                <w:sz w:val="20"/>
                <w:szCs w:val="20"/>
              </w:rPr>
              <w:t>(</w:t>
            </w:r>
            <w:r w:rsidR="00EF6FD8" w:rsidRPr="00EF6FD8">
              <w:rPr>
                <w:b/>
                <w:color w:val="FF0000"/>
                <w:sz w:val="20"/>
                <w:szCs w:val="20"/>
              </w:rPr>
              <w:t xml:space="preserve">Восемь миллионов триста тринадцать тысяч четыреста шестьдесят семь </w:t>
            </w:r>
            <w:proofErr w:type="gramStart"/>
            <w:r w:rsidR="00EF6FD8" w:rsidRPr="00EF6FD8">
              <w:rPr>
                <w:b/>
                <w:color w:val="FF0000"/>
                <w:sz w:val="20"/>
                <w:szCs w:val="20"/>
              </w:rPr>
              <w:t>рублей  08</w:t>
            </w:r>
            <w:proofErr w:type="gramEnd"/>
            <w:r w:rsidR="00EF6FD8" w:rsidRPr="00EF6FD8">
              <w:rPr>
                <w:b/>
                <w:color w:val="FF0000"/>
                <w:sz w:val="20"/>
                <w:szCs w:val="20"/>
              </w:rPr>
              <w:t xml:space="preserve"> </w:t>
            </w:r>
            <w:r w:rsidR="00EF6FD8" w:rsidRPr="00EF6FD8">
              <w:rPr>
                <w:b/>
                <w:color w:val="FF0000"/>
                <w:sz w:val="20"/>
                <w:szCs w:val="20"/>
              </w:rPr>
              <w:lastRenderedPageBreak/>
              <w:t>коп.</w:t>
            </w:r>
            <w:r w:rsidR="00FB54D7" w:rsidRPr="003553E3">
              <w:rPr>
                <w:b/>
                <w:color w:val="FF0000"/>
                <w:sz w:val="20"/>
                <w:szCs w:val="20"/>
              </w:rPr>
              <w:t>), кроме того,</w:t>
            </w:r>
            <w:r w:rsidRPr="003553E3">
              <w:rPr>
                <w:b/>
                <w:color w:val="FF0000"/>
                <w:sz w:val="20"/>
                <w:szCs w:val="20"/>
              </w:rPr>
              <w:t xml:space="preserve"> НДС в размере 20 % </w:t>
            </w:r>
            <w:r w:rsidR="00931297" w:rsidRPr="003553E3">
              <w:rPr>
                <w:b/>
                <w:color w:val="FF0000"/>
                <w:sz w:val="20"/>
                <w:szCs w:val="20"/>
              </w:rPr>
              <w:t xml:space="preserve">- </w:t>
            </w:r>
            <w:r w:rsidR="00EF6FD8" w:rsidRPr="00EF6FD8">
              <w:rPr>
                <w:b/>
                <w:color w:val="FF0000"/>
                <w:sz w:val="20"/>
                <w:szCs w:val="20"/>
              </w:rPr>
              <w:t>1662693,42</w:t>
            </w:r>
            <w:r w:rsidR="009A44D1" w:rsidRPr="003553E3">
              <w:rPr>
                <w:b/>
                <w:color w:val="FF0000"/>
                <w:sz w:val="20"/>
                <w:szCs w:val="20"/>
              </w:rPr>
              <w:t xml:space="preserve"> </w:t>
            </w:r>
            <w:r w:rsidR="00931297" w:rsidRPr="003553E3">
              <w:rPr>
                <w:b/>
                <w:color w:val="FF0000"/>
                <w:sz w:val="20"/>
                <w:szCs w:val="20"/>
              </w:rPr>
              <w:t>руб.</w:t>
            </w:r>
            <w:r w:rsidR="00582E8F" w:rsidRPr="003553E3">
              <w:rPr>
                <w:b/>
                <w:color w:val="FF0000"/>
                <w:sz w:val="20"/>
                <w:szCs w:val="20"/>
              </w:rPr>
              <w:t xml:space="preserve"> </w:t>
            </w:r>
            <w:r w:rsidR="00931297" w:rsidRPr="003553E3">
              <w:rPr>
                <w:b/>
                <w:color w:val="FF0000"/>
                <w:sz w:val="20"/>
                <w:szCs w:val="20"/>
              </w:rPr>
              <w:t>(</w:t>
            </w:r>
            <w:r w:rsidR="00EF6FD8" w:rsidRPr="00EF6FD8">
              <w:rPr>
                <w:b/>
                <w:color w:val="FF0000"/>
                <w:sz w:val="20"/>
                <w:szCs w:val="20"/>
              </w:rPr>
              <w:t>Один миллион шестьсот шестьдесят две тысячи шестьсот девяносто три рубля  42 коп.</w:t>
            </w:r>
            <w:r w:rsidR="007A7D57" w:rsidRPr="003553E3">
              <w:rPr>
                <w:b/>
                <w:bCs/>
                <w:color w:val="FF0000"/>
                <w:sz w:val="20"/>
                <w:szCs w:val="20"/>
              </w:rPr>
              <w:t>)</w:t>
            </w:r>
            <w:r w:rsidRPr="003553E3">
              <w:rPr>
                <w:b/>
                <w:bCs/>
                <w:color w:val="FF0000"/>
                <w:sz w:val="20"/>
                <w:szCs w:val="20"/>
              </w:rPr>
              <w:t>.</w:t>
            </w:r>
          </w:p>
          <w:p w:rsidR="00A83DC3" w:rsidRPr="003553E3" w:rsidRDefault="00F939A8" w:rsidP="00931297">
            <w:pPr>
              <w:spacing w:after="0"/>
              <w:jc w:val="left"/>
              <w:rPr>
                <w:b/>
                <w:color w:val="FF0000"/>
                <w:sz w:val="20"/>
                <w:szCs w:val="20"/>
              </w:rPr>
            </w:pPr>
            <w:r w:rsidRPr="003553E3">
              <w:rPr>
                <w:b/>
                <w:color w:val="FF0000"/>
                <w:sz w:val="20"/>
                <w:szCs w:val="20"/>
              </w:rPr>
              <w:t xml:space="preserve">Начальная (максимальная) цена договора (цена лота) с учетом НДС </w:t>
            </w:r>
            <w:r w:rsidR="00D847A6" w:rsidRPr="003553E3">
              <w:rPr>
                <w:b/>
                <w:color w:val="FF0000"/>
                <w:sz w:val="20"/>
                <w:szCs w:val="20"/>
              </w:rPr>
              <w:t xml:space="preserve">составляет </w:t>
            </w:r>
            <w:r w:rsidR="00EF6FD8" w:rsidRPr="00EF6FD8">
              <w:rPr>
                <w:b/>
                <w:color w:val="FF0000"/>
                <w:sz w:val="20"/>
                <w:szCs w:val="20"/>
              </w:rPr>
              <w:t>9 976 160,49</w:t>
            </w:r>
            <w:r w:rsidR="00780B8A" w:rsidRPr="003553E3">
              <w:rPr>
                <w:b/>
                <w:color w:val="FF0000"/>
                <w:sz w:val="20"/>
                <w:szCs w:val="20"/>
              </w:rPr>
              <w:t xml:space="preserve"> </w:t>
            </w:r>
            <w:r w:rsidR="00D847A6" w:rsidRPr="003553E3">
              <w:rPr>
                <w:b/>
                <w:color w:val="FF0000"/>
                <w:sz w:val="20"/>
                <w:szCs w:val="20"/>
              </w:rPr>
              <w:t xml:space="preserve">руб.  </w:t>
            </w:r>
            <w:r w:rsidR="0097714C" w:rsidRPr="003553E3">
              <w:rPr>
                <w:b/>
                <w:color w:val="FF0000"/>
                <w:sz w:val="20"/>
                <w:szCs w:val="20"/>
              </w:rPr>
              <w:t>(</w:t>
            </w:r>
            <w:r w:rsidR="00EF6FD8" w:rsidRPr="00EF6FD8">
              <w:rPr>
                <w:b/>
                <w:color w:val="FF0000"/>
                <w:sz w:val="20"/>
                <w:szCs w:val="20"/>
              </w:rPr>
              <w:t xml:space="preserve">Девять миллионов девятьсот семьдесят шесть тысяч сто </w:t>
            </w:r>
            <w:proofErr w:type="gramStart"/>
            <w:r w:rsidR="00EF6FD8" w:rsidRPr="00EF6FD8">
              <w:rPr>
                <w:b/>
                <w:color w:val="FF0000"/>
                <w:sz w:val="20"/>
                <w:szCs w:val="20"/>
              </w:rPr>
              <w:t>шестьдесят  рублей</w:t>
            </w:r>
            <w:proofErr w:type="gramEnd"/>
            <w:r w:rsidR="00EF6FD8" w:rsidRPr="00EF6FD8">
              <w:rPr>
                <w:b/>
                <w:color w:val="FF0000"/>
                <w:sz w:val="20"/>
                <w:szCs w:val="20"/>
              </w:rPr>
              <w:t xml:space="preserve">  49 коп.</w:t>
            </w:r>
            <w:r w:rsidR="00D847A6" w:rsidRPr="003553E3">
              <w:rPr>
                <w:b/>
                <w:color w:val="FF0000"/>
                <w:sz w:val="20"/>
                <w:szCs w:val="20"/>
              </w:rPr>
              <w:t>)</w:t>
            </w:r>
            <w:r w:rsidR="001716DB" w:rsidRPr="003553E3">
              <w:rPr>
                <w:b/>
                <w:color w:val="FF0000"/>
                <w:sz w:val="20"/>
                <w:szCs w:val="20"/>
              </w:rPr>
              <w:t>.</w:t>
            </w:r>
          </w:p>
          <w:bookmarkEnd w:id="162"/>
          <w:p w:rsidR="00A83DC3" w:rsidRPr="003553E3" w:rsidRDefault="00A83DC3" w:rsidP="00A83DC3">
            <w:pPr>
              <w:spacing w:after="0"/>
              <w:rPr>
                <w:b/>
                <w:color w:val="FF0000"/>
                <w:sz w:val="20"/>
                <w:szCs w:val="20"/>
              </w:rPr>
            </w:pPr>
          </w:p>
          <w:p w:rsidR="001A07DF" w:rsidRPr="003553E3" w:rsidRDefault="00CC17FC" w:rsidP="00A83DC3">
            <w:pPr>
              <w:spacing w:after="0"/>
              <w:rPr>
                <w:bCs/>
                <w:sz w:val="20"/>
                <w:szCs w:val="20"/>
                <w:lang w:eastAsia="ar-SA"/>
              </w:rPr>
            </w:pPr>
            <w:r w:rsidRPr="003553E3">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3553E3" w:rsidRDefault="00CC17FC" w:rsidP="001A07DF">
            <w:pPr>
              <w:spacing w:after="0"/>
              <w:rPr>
                <w:bCs/>
                <w:sz w:val="20"/>
                <w:szCs w:val="20"/>
                <w:lang w:eastAsia="ar-SA"/>
              </w:rPr>
            </w:pPr>
            <w:r w:rsidRPr="003553E3">
              <w:rPr>
                <w:bCs/>
                <w:sz w:val="20"/>
                <w:szCs w:val="20"/>
                <w:highlight w:val="yellow"/>
                <w:lang w:eastAsia="ar-SA"/>
              </w:rPr>
              <w:t>Указание большей цены может служить основанием для отклонения заявки.</w:t>
            </w:r>
          </w:p>
          <w:p w:rsidR="00C90121" w:rsidRPr="003553E3" w:rsidRDefault="00DE5D48" w:rsidP="00445AAB">
            <w:pPr>
              <w:spacing w:after="0"/>
              <w:rPr>
                <w:iCs/>
                <w:sz w:val="20"/>
                <w:szCs w:val="20"/>
              </w:rPr>
            </w:pPr>
            <w:r w:rsidRPr="003553E3">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3553E3" w:rsidRDefault="00377122" w:rsidP="00377122">
            <w:pPr>
              <w:tabs>
                <w:tab w:val="left" w:pos="708"/>
              </w:tabs>
              <w:autoSpaceDE w:val="0"/>
              <w:autoSpaceDN w:val="0"/>
              <w:spacing w:after="0"/>
              <w:rPr>
                <w:sz w:val="20"/>
                <w:szCs w:val="20"/>
                <w:highlight w:val="yellow"/>
              </w:rPr>
            </w:pPr>
            <w:r w:rsidRPr="003553E3">
              <w:rPr>
                <w:sz w:val="20"/>
                <w:szCs w:val="20"/>
                <w:highlight w:val="yellow"/>
              </w:rPr>
              <w:t xml:space="preserve">Обоснование начальной (максимальной) цены договора размещено в </w:t>
            </w:r>
            <w:r w:rsidRPr="003553E3">
              <w:rPr>
                <w:bCs/>
                <w:sz w:val="20"/>
                <w:szCs w:val="20"/>
                <w:highlight w:val="yellow"/>
              </w:rPr>
              <w:t>части VI «ОБОСНОВАНИЕ НАЧАЛЬНОЙ (МАКСИМАЛЬНОЙ) ЦЕНЫ ДОГОВОРА</w:t>
            </w:r>
            <w:r w:rsidRPr="003553E3">
              <w:rPr>
                <w:sz w:val="20"/>
                <w:szCs w:val="20"/>
                <w:highlight w:val="yellow"/>
              </w:rPr>
              <w:t>»</w:t>
            </w:r>
            <w:r w:rsidRPr="003553E3">
              <w:rPr>
                <w:bCs/>
                <w:sz w:val="20"/>
                <w:szCs w:val="20"/>
                <w:highlight w:val="yellow"/>
              </w:rPr>
              <w:t xml:space="preserve"> </w:t>
            </w:r>
            <w:r w:rsidRPr="003553E3">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 xml:space="preserve">Дата рассмотрения предложений участников </w:t>
            </w:r>
            <w:r w:rsidRPr="00244ED2">
              <w:rPr>
                <w:sz w:val="20"/>
                <w:szCs w:val="20"/>
              </w:rPr>
              <w:lastRenderedPageBreak/>
              <w:t>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lastRenderedPageBreak/>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3" w:name="_Hlk119584748"/>
            <w:r w:rsidRPr="007A7D57">
              <w:rPr>
                <w:color w:val="FF0000"/>
                <w:sz w:val="20"/>
                <w:szCs w:val="20"/>
              </w:rPr>
              <w:t xml:space="preserve">Дата начала срока подачи заявок: </w:t>
            </w:r>
            <w:bookmarkStart w:id="164" w:name="_Hlk119584480"/>
            <w:r w:rsidRPr="007A7D57">
              <w:rPr>
                <w:color w:val="FF0000"/>
                <w:sz w:val="20"/>
                <w:szCs w:val="20"/>
              </w:rPr>
              <w:t>«</w:t>
            </w:r>
            <w:r w:rsidR="00EF6FD8">
              <w:rPr>
                <w:color w:val="FF0000"/>
                <w:sz w:val="20"/>
                <w:szCs w:val="20"/>
              </w:rPr>
              <w:t>22</w:t>
            </w:r>
            <w:r w:rsidRPr="007A7D57">
              <w:rPr>
                <w:color w:val="FF0000"/>
                <w:sz w:val="20"/>
                <w:szCs w:val="20"/>
              </w:rPr>
              <w:t xml:space="preserve">» </w:t>
            </w:r>
            <w:r w:rsidR="00CD6852">
              <w:rPr>
                <w:color w:val="FF0000"/>
                <w:sz w:val="20"/>
                <w:szCs w:val="20"/>
              </w:rPr>
              <w:t>июня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4"/>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EF6FD8">
              <w:rPr>
                <w:color w:val="FF0000"/>
                <w:sz w:val="20"/>
                <w:szCs w:val="20"/>
              </w:rPr>
              <w:t>04</w:t>
            </w:r>
            <w:r w:rsidRPr="007A7D57">
              <w:rPr>
                <w:color w:val="FF0000"/>
                <w:sz w:val="20"/>
                <w:szCs w:val="20"/>
              </w:rPr>
              <w:t xml:space="preserve">» </w:t>
            </w:r>
            <w:r w:rsidR="006F1613">
              <w:rPr>
                <w:color w:val="FF0000"/>
                <w:sz w:val="20"/>
                <w:szCs w:val="20"/>
              </w:rPr>
              <w:t>ию</w:t>
            </w:r>
            <w:r w:rsidR="00EF6FD8">
              <w:rPr>
                <w:color w:val="FF0000"/>
                <w:sz w:val="20"/>
                <w:szCs w:val="20"/>
              </w:rPr>
              <w:t>л</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EF6FD8">
              <w:rPr>
                <w:color w:val="FF0000"/>
                <w:sz w:val="20"/>
                <w:szCs w:val="20"/>
              </w:rPr>
              <w:t>05</w:t>
            </w:r>
            <w:r w:rsidR="00582E8F" w:rsidRPr="00582E8F">
              <w:rPr>
                <w:color w:val="FF0000"/>
                <w:sz w:val="20"/>
                <w:szCs w:val="20"/>
              </w:rPr>
              <w:t xml:space="preserve">» </w:t>
            </w:r>
            <w:r w:rsidR="002E7105">
              <w:rPr>
                <w:color w:val="FF0000"/>
                <w:sz w:val="20"/>
                <w:szCs w:val="20"/>
              </w:rPr>
              <w:t>ию</w:t>
            </w:r>
            <w:r w:rsidR="00EF6FD8">
              <w:rPr>
                <w:color w:val="FF0000"/>
                <w:sz w:val="20"/>
                <w:szCs w:val="20"/>
              </w:rPr>
              <w:t>ля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lastRenderedPageBreak/>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EF6FD8">
              <w:rPr>
                <w:color w:val="FF0000"/>
                <w:sz w:val="20"/>
                <w:szCs w:val="20"/>
              </w:rPr>
              <w:t>07</w:t>
            </w:r>
            <w:r w:rsidR="00582E8F" w:rsidRPr="00582E8F">
              <w:rPr>
                <w:color w:val="FF0000"/>
                <w:sz w:val="20"/>
                <w:szCs w:val="20"/>
              </w:rPr>
              <w:t xml:space="preserve">» </w:t>
            </w:r>
            <w:r w:rsidR="002E7105">
              <w:rPr>
                <w:color w:val="FF0000"/>
                <w:sz w:val="20"/>
                <w:szCs w:val="20"/>
              </w:rPr>
              <w:t>ию</w:t>
            </w:r>
            <w:r w:rsidR="00EF6FD8">
              <w:rPr>
                <w:color w:val="FF0000"/>
                <w:sz w:val="20"/>
                <w:szCs w:val="20"/>
              </w:rPr>
              <w:t>л</w:t>
            </w:r>
            <w:r w:rsidR="002E7105">
              <w:rPr>
                <w:color w:val="FF0000"/>
                <w:sz w:val="20"/>
                <w:szCs w:val="20"/>
              </w:rPr>
              <w:t>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EF6FD8">
              <w:rPr>
                <w:color w:val="FF0000"/>
                <w:sz w:val="20"/>
                <w:szCs w:val="20"/>
              </w:rPr>
              <w:t>10</w:t>
            </w:r>
            <w:r w:rsidR="00582E8F" w:rsidRPr="00582E8F">
              <w:rPr>
                <w:color w:val="FF0000"/>
                <w:sz w:val="20"/>
                <w:szCs w:val="20"/>
              </w:rPr>
              <w:t xml:space="preserve">» </w:t>
            </w:r>
            <w:r w:rsidR="002E7105">
              <w:rPr>
                <w:color w:val="FF0000"/>
                <w:sz w:val="20"/>
                <w:szCs w:val="20"/>
              </w:rPr>
              <w:t>ию</w:t>
            </w:r>
            <w:r w:rsidR="00EF6FD8">
              <w:rPr>
                <w:color w:val="FF0000"/>
                <w:sz w:val="20"/>
                <w:szCs w:val="20"/>
              </w:rPr>
              <w:t>л</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3"/>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5A50F2">
              <w:rPr>
                <w:bCs/>
                <w:sz w:val="20"/>
                <w:szCs w:val="20"/>
              </w:rPr>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B743EB" w:rsidRPr="002565D1" w:rsidRDefault="00E05EC9" w:rsidP="00673B29">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2565D1" w:rsidRPr="002565D1" w:rsidRDefault="002565D1" w:rsidP="002565D1">
            <w:pPr>
              <w:pStyle w:val="afffff4"/>
              <w:numPr>
                <w:ilvl w:val="0"/>
                <w:numId w:val="14"/>
              </w:numPr>
              <w:ind w:left="0" w:firstLine="0"/>
              <w:jc w:val="both"/>
              <w:rPr>
                <w:sz w:val="20"/>
                <w:szCs w:val="20"/>
                <w:highlight w:val="yellow"/>
                <w:lang w:eastAsia="en-US"/>
              </w:rPr>
            </w:pPr>
            <w:r w:rsidRPr="002565D1">
              <w:rPr>
                <w:bCs/>
                <w:color w:val="FF0000"/>
                <w:sz w:val="20"/>
                <w:szCs w:val="20"/>
                <w:highlight w:val="yellow"/>
              </w:rPr>
              <w:t xml:space="preserve">Соответствовать нижеследующим квалификационным требованиям (несоответствие Участника нижеуказанным требованиям </w:t>
            </w:r>
            <w:r w:rsidRPr="002565D1">
              <w:rPr>
                <w:b/>
                <w:bCs/>
                <w:color w:val="FF0000"/>
                <w:sz w:val="20"/>
                <w:szCs w:val="20"/>
                <w:highlight w:val="yellow"/>
              </w:rPr>
              <w:t>не будет</w:t>
            </w:r>
            <w:r w:rsidRPr="002565D1">
              <w:rPr>
                <w:bCs/>
                <w:color w:val="FF0000"/>
                <w:sz w:val="20"/>
                <w:szCs w:val="20"/>
                <w:highlight w:val="yellow"/>
              </w:rPr>
              <w:t xml:space="preserve"> являться основанием для отклонения заявки Участника, но Участнику будет присвоено 0 баллов по соответствующему подкритерию Критерия «Квалификация Участника» при несоответствии с любым из нижеприведенных пунктов):</w:t>
            </w:r>
            <w:r w:rsidRPr="002565D1">
              <w:rPr>
                <w:sz w:val="20"/>
                <w:szCs w:val="20"/>
                <w:highlight w:val="yellow"/>
                <w:lang w:eastAsia="en-US"/>
              </w:rPr>
              <w:t xml:space="preserve"> </w:t>
            </w:r>
          </w:p>
          <w:p w:rsidR="002565D1" w:rsidRPr="002565D1" w:rsidRDefault="002565D1" w:rsidP="002565D1">
            <w:pPr>
              <w:pStyle w:val="afffff4"/>
              <w:numPr>
                <w:ilvl w:val="0"/>
                <w:numId w:val="52"/>
              </w:numPr>
              <w:ind w:left="0" w:firstLine="0"/>
              <w:jc w:val="both"/>
              <w:rPr>
                <w:sz w:val="20"/>
                <w:szCs w:val="20"/>
                <w:lang w:eastAsia="en-US"/>
              </w:rPr>
            </w:pPr>
            <w:r w:rsidRPr="002565D1">
              <w:rPr>
                <w:color w:val="FF0000"/>
                <w:sz w:val="20"/>
                <w:szCs w:val="20"/>
              </w:rPr>
              <w:t xml:space="preserve">Подрядчик должен обладать опытом выполнения работ по строительству или реконструкции ВЛ-0,4 </w:t>
            </w:r>
            <w:proofErr w:type="spellStart"/>
            <w:r w:rsidRPr="002565D1">
              <w:rPr>
                <w:color w:val="FF0000"/>
                <w:sz w:val="20"/>
                <w:szCs w:val="20"/>
              </w:rPr>
              <w:t>кВ</w:t>
            </w:r>
            <w:proofErr w:type="spellEnd"/>
            <w:r w:rsidRPr="002565D1">
              <w:rPr>
                <w:color w:val="FF0000"/>
                <w:sz w:val="20"/>
                <w:szCs w:val="20"/>
              </w:rPr>
              <w:t xml:space="preserve"> или выше, не менее двух лет и иметь за последние два года не менее одного завершенного договора по вышеуказанным работам. </w:t>
            </w:r>
          </w:p>
          <w:p w:rsidR="002565D1" w:rsidRPr="00EA4C64" w:rsidRDefault="002565D1" w:rsidP="002565D1">
            <w:pPr>
              <w:pStyle w:val="afffff4"/>
              <w:numPr>
                <w:ilvl w:val="0"/>
                <w:numId w:val="52"/>
              </w:numPr>
              <w:ind w:left="0" w:firstLine="0"/>
              <w:jc w:val="both"/>
              <w:rPr>
                <w:sz w:val="20"/>
                <w:szCs w:val="20"/>
                <w:lang w:eastAsia="en-US"/>
              </w:rPr>
            </w:pPr>
            <w:r w:rsidRPr="00CD6852">
              <w:rPr>
                <w:color w:val="FF0000"/>
                <w:sz w:val="20"/>
                <w:szCs w:val="20"/>
              </w:rPr>
              <w:t>Субподрядчик должен обладать опытом выполнения строительно-монтажных и пусконаладочных работ по строительству или реконструкции ВЛ-6кВ или выше, не менее двух лет и иметь за последние два года не менее одного завершенного договора по вышеуказанным работам.</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 xml:space="preserve">пункте </w:t>
            </w:r>
            <w:r w:rsidR="00645FC8" w:rsidRPr="00244ED2">
              <w:rPr>
                <w:sz w:val="20"/>
                <w:szCs w:val="20"/>
              </w:rPr>
              <w:lastRenderedPageBreak/>
              <w:t>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w:t>
            </w:r>
            <w:r w:rsidRPr="006C6FD2">
              <w:rPr>
                <w:rFonts w:ascii="Times New Roman" w:hAnsi="Times New Roman" w:cs="Times New Roman"/>
                <w:b w:val="0"/>
                <w:color w:val="auto"/>
                <w:sz w:val="20"/>
                <w:szCs w:val="20"/>
                <w:highlight w:val="yellow"/>
              </w:rPr>
              <w:lastRenderedPageBreak/>
              <w:t xml:space="preserve">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7277EB" w:rsidRDefault="000E3CD2" w:rsidP="007277EB">
            <w:pPr>
              <w:rPr>
                <w:sz w:val="20"/>
                <w:szCs w:val="20"/>
                <w:highlight w:val="yellow"/>
              </w:rPr>
            </w:pPr>
            <w:r w:rsidRPr="000E3CD2">
              <w:rPr>
                <w:lang w:eastAsia="en-US"/>
              </w:rPr>
              <w:t>в)</w:t>
            </w:r>
            <w:r w:rsidRPr="000E3CD2">
              <w:rPr>
                <w:lang w:eastAsia="en-US"/>
              </w:rPr>
              <w:tab/>
            </w:r>
            <w:r w:rsidRPr="000E3CD2">
              <w:rPr>
                <w:sz w:val="20"/>
                <w:szCs w:val="20"/>
                <w:highlight w:val="yellow"/>
              </w:rPr>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673B29" w:rsidRDefault="00673B29" w:rsidP="00042EA7">
            <w:pPr>
              <w:pStyle w:val="afffffd"/>
              <w:widowControl w:val="0"/>
              <w:jc w:val="both"/>
              <w:rPr>
                <w:rFonts w:ascii="Times New Roman" w:hAnsi="Times New Roman" w:cs="Times New Roman"/>
                <w:b w:val="0"/>
                <w:color w:val="auto"/>
                <w:sz w:val="20"/>
                <w:szCs w:val="20"/>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A1691C">
            <w:pPr>
              <w:pStyle w:val="afffffd"/>
              <w:widowControl w:val="0"/>
              <w:numPr>
                <w:ilvl w:val="0"/>
                <w:numId w:val="22"/>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A1691C">
            <w:pPr>
              <w:pStyle w:val="afffff4"/>
              <w:numPr>
                <w:ilvl w:val="0"/>
                <w:numId w:val="22"/>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A1691C">
            <w:pPr>
              <w:pStyle w:val="afffff4"/>
              <w:numPr>
                <w:ilvl w:val="0"/>
                <w:numId w:val="22"/>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 xml:space="preserve">составляющих (раздел 3, форма </w:t>
            </w:r>
            <w:r w:rsidR="00332982">
              <w:rPr>
                <w:color w:val="FF0000"/>
                <w:sz w:val="20"/>
                <w:szCs w:val="20"/>
                <w:highlight w:val="yellow"/>
              </w:rPr>
              <w:t>12</w:t>
            </w:r>
            <w:r w:rsidRPr="009308D2">
              <w:rPr>
                <w:color w:val="FF0000"/>
                <w:sz w:val="20"/>
                <w:szCs w:val="20"/>
                <w:highlight w:val="yellow"/>
              </w:rPr>
              <w:t>)</w:t>
            </w:r>
            <w:r w:rsidR="009308D2">
              <w:rPr>
                <w:color w:val="FF0000"/>
                <w:sz w:val="20"/>
                <w:szCs w:val="20"/>
              </w:rPr>
              <w:t>.</w:t>
            </w:r>
          </w:p>
          <w:p w:rsidR="002730C8" w:rsidRDefault="002730C8" w:rsidP="00447A9F">
            <w:pPr>
              <w:pStyle w:val="afffff4"/>
              <w:ind w:left="0"/>
              <w:jc w:val="both"/>
              <w:rPr>
                <w:sz w:val="20"/>
                <w:szCs w:val="20"/>
              </w:rPr>
            </w:pPr>
          </w:p>
          <w:p w:rsidR="009308D2" w:rsidRPr="00447A9F" w:rsidRDefault="009308D2" w:rsidP="00447A9F">
            <w:pPr>
              <w:pStyle w:val="afffff4"/>
              <w:ind w:left="0"/>
              <w:jc w:val="both"/>
              <w:rPr>
                <w:color w:val="FF0000"/>
                <w:sz w:val="20"/>
                <w:szCs w:val="20"/>
                <w:highlight w:val="yellow"/>
              </w:rPr>
            </w:pPr>
            <w:r w:rsidRPr="00244ED2">
              <w:rPr>
                <w:sz w:val="20"/>
                <w:szCs w:val="20"/>
              </w:rPr>
              <w:lastRenderedPageBreak/>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r w:rsidR="00447A9F">
              <w:rPr>
                <w:sz w:val="20"/>
                <w:szCs w:val="20"/>
              </w:rPr>
              <w:t xml:space="preserve"> </w:t>
            </w:r>
            <w:r w:rsidR="00447A9F" w:rsidRPr="0075090B">
              <w:rPr>
                <w:color w:val="FF0000"/>
                <w:sz w:val="20"/>
                <w:szCs w:val="20"/>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7E6733">
              <w:rPr>
                <w:sz w:val="20"/>
                <w:szCs w:val="20"/>
              </w:rPr>
              <w:t>:</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ельству или реконструкции</w:t>
            </w:r>
            <w:r w:rsidR="00CD6852">
              <w:t xml:space="preserve"> </w:t>
            </w:r>
            <w:r w:rsidR="00CD6852" w:rsidRPr="00CD6852">
              <w:rPr>
                <w:sz w:val="20"/>
                <w:szCs w:val="20"/>
              </w:rPr>
              <w:t xml:space="preserve">ВЛ-0,4 </w:t>
            </w:r>
            <w:proofErr w:type="spellStart"/>
            <w:r w:rsidR="00CD6852" w:rsidRPr="00CD6852">
              <w:rPr>
                <w:sz w:val="20"/>
                <w:szCs w:val="20"/>
              </w:rPr>
              <w:t>кВ</w:t>
            </w:r>
            <w:proofErr w:type="spellEnd"/>
            <w:r w:rsidR="00CD6852" w:rsidRPr="00CD6852">
              <w:rPr>
                <w:sz w:val="20"/>
                <w:szCs w:val="20"/>
              </w:rPr>
              <w:t xml:space="preserve"> </w:t>
            </w:r>
            <w:r w:rsidR="00164ED8" w:rsidRPr="00164ED8">
              <w:rPr>
                <w:sz w:val="20"/>
                <w:szCs w:val="20"/>
                <w:highlight w:val="yellow"/>
              </w:rPr>
              <w:t>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A1691C">
            <w:pPr>
              <w:pStyle w:val="afffff4"/>
              <w:numPr>
                <w:ilvl w:val="0"/>
                <w:numId w:val="22"/>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A1691C">
            <w:pPr>
              <w:pStyle w:val="afffff4"/>
              <w:numPr>
                <w:ilvl w:val="0"/>
                <w:numId w:val="22"/>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Default="00FC7516" w:rsidP="00A1691C">
            <w:pPr>
              <w:pStyle w:val="afffff4"/>
              <w:numPr>
                <w:ilvl w:val="0"/>
                <w:numId w:val="22"/>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8822E6" w:rsidRPr="00332982" w:rsidRDefault="008822E6" w:rsidP="008822E6">
            <w:pPr>
              <w:pStyle w:val="afffff4"/>
              <w:numPr>
                <w:ilvl w:val="0"/>
                <w:numId w:val="22"/>
              </w:numPr>
              <w:ind w:left="0" w:firstLine="0"/>
              <w:jc w:val="both"/>
              <w:rPr>
                <w:color w:val="FF0000"/>
                <w:sz w:val="20"/>
                <w:szCs w:val="20"/>
                <w:lang w:eastAsia="en-US"/>
              </w:rPr>
            </w:pPr>
            <w:r w:rsidRPr="00332982">
              <w:rPr>
                <w:color w:val="FF0000"/>
                <w:sz w:val="20"/>
                <w:szCs w:val="20"/>
                <w:lang w:eastAsia="en-US"/>
              </w:rPr>
              <w:t xml:space="preserve">Дополнительные документы по просьбе Заказчика </w:t>
            </w:r>
            <w:r w:rsidRPr="008822E6">
              <w:rPr>
                <w:color w:val="FF0000"/>
                <w:sz w:val="20"/>
                <w:szCs w:val="20"/>
                <w:highlight w:val="yellow"/>
                <w:lang w:eastAsia="en-US"/>
              </w:rPr>
              <w:t>(отсутствие нижеуказанных документов, либо их неполное заполнение не будет являться основанием для отклонения заявки участника):</w:t>
            </w:r>
          </w:p>
          <w:p w:rsidR="008822E6" w:rsidRPr="00332982" w:rsidRDefault="008822E6" w:rsidP="008822E6">
            <w:pPr>
              <w:pStyle w:val="afffff4"/>
              <w:ind w:left="0"/>
              <w:rPr>
                <w:color w:val="FF0000"/>
                <w:sz w:val="20"/>
                <w:szCs w:val="20"/>
                <w:lang w:eastAsia="en-US"/>
              </w:rPr>
            </w:pPr>
            <w:r w:rsidRPr="00332982">
              <w:rPr>
                <w:color w:val="FF0000"/>
                <w:sz w:val="20"/>
                <w:szCs w:val="20"/>
                <w:lang w:eastAsia="en-US"/>
              </w:rPr>
              <w:t>- Анкету Участника закупки (раздел 4, форма 3).</w:t>
            </w:r>
          </w:p>
          <w:p w:rsidR="008822E6" w:rsidRPr="00332982" w:rsidRDefault="008822E6" w:rsidP="008822E6">
            <w:pPr>
              <w:pStyle w:val="afffff4"/>
              <w:ind w:left="0"/>
              <w:rPr>
                <w:color w:val="FF0000"/>
                <w:sz w:val="20"/>
                <w:szCs w:val="20"/>
                <w:lang w:eastAsia="en-US"/>
              </w:rPr>
            </w:pPr>
            <w:r w:rsidRPr="00332982">
              <w:rPr>
                <w:color w:val="FF0000"/>
                <w:sz w:val="20"/>
                <w:szCs w:val="20"/>
                <w:lang w:eastAsia="en-US"/>
              </w:rPr>
              <w:t>- Информацию о собственниках участника закупки (включая конечных бенефициаров) по форме №8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(раздел 4 форма 8);</w:t>
            </w:r>
          </w:p>
          <w:p w:rsidR="002730C8" w:rsidRDefault="008822E6" w:rsidP="008822E6">
            <w:pPr>
              <w:pStyle w:val="afffff4"/>
              <w:ind w:left="0"/>
              <w:jc w:val="both"/>
              <w:rPr>
                <w:color w:val="FF0000"/>
                <w:sz w:val="20"/>
                <w:szCs w:val="20"/>
                <w:lang w:eastAsia="en-US"/>
              </w:rPr>
            </w:pPr>
            <w:r w:rsidRPr="00332982">
              <w:rPr>
                <w:color w:val="FF0000"/>
                <w:sz w:val="20"/>
                <w:szCs w:val="20"/>
                <w:lang w:eastAsia="en-US"/>
              </w:rPr>
              <w:t xml:space="preserve">- 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4, форма </w:t>
            </w:r>
            <w:r>
              <w:rPr>
                <w:color w:val="FF0000"/>
                <w:sz w:val="20"/>
                <w:szCs w:val="20"/>
                <w:lang w:eastAsia="en-US"/>
              </w:rPr>
              <w:t>11</w:t>
            </w:r>
            <w:r w:rsidRPr="00332982">
              <w:rPr>
                <w:color w:val="FF0000"/>
                <w:sz w:val="20"/>
                <w:szCs w:val="20"/>
                <w:lang w:eastAsia="en-US"/>
              </w:rPr>
              <w:t>).</w:t>
            </w:r>
          </w:p>
          <w:p w:rsidR="008822E6" w:rsidRDefault="008822E6" w:rsidP="008822E6">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lastRenderedPageBreak/>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332982" w:rsidRPr="008822E6" w:rsidRDefault="00106DA5" w:rsidP="008822E6">
            <w:pPr>
              <w:pStyle w:val="afffff4"/>
              <w:numPr>
                <w:ilvl w:val="0"/>
                <w:numId w:val="22"/>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 xml:space="preserve">составляющих (раздел 3, форма </w:t>
            </w:r>
            <w:r w:rsidR="00332982">
              <w:rPr>
                <w:sz w:val="20"/>
                <w:szCs w:val="20"/>
                <w:highlight w:val="yellow"/>
              </w:rPr>
              <w:t>12</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076"/>
            <w:bookmarkEnd w:id="165"/>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 xml:space="preserve">Требования к участникам закупки и привлекаемым ими субподрядчикам, </w:t>
            </w:r>
            <w:r w:rsidRPr="00627C5D">
              <w:rPr>
                <w:sz w:val="20"/>
                <w:szCs w:val="20"/>
              </w:rPr>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lastRenderedPageBreak/>
              <w:t>Привлечение соисполнителей (субподрядчиков) к исполнению договора допускается</w:t>
            </w:r>
            <w:r w:rsidR="002061C5" w:rsidRPr="00BE4AE7">
              <w:rPr>
                <w:sz w:val="20"/>
                <w:szCs w:val="20"/>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6"/>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BE4AE7">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включается один экземпляр подписанного с двух сторон соглашения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(соглашение также должно содержать полное наименование Субподрядчика с указанием организационно-правовой формы, ИНН (если субподрядчик юридическое лицо); ФИО, паспортные данные, ИНН (если субподрядчик физическое лицо)), местонахождение субподрядчика (если участник юридическое лицо), адрес места жительства (если субподрядчик физическое лицо)), и План распределения объёмов выполняемых работ между генеральным исполнителем и соисполнителями (раздел 4, форма 7);</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 xml:space="preserve">б) Во вторую часть заявки включаются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Учредительный документ (например, копию Устава в действующей редакции (если субподрядчик юридическое лицо));</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Копию документа, подтверждающего полномочия лица действовать от имени субподрядчика, за исключением случаев подписания документов:</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 индивидуальным предпринимателем, если субподрядчиком является индивидуальный предприниматель;</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 лицом, указанным в едином государственном реестре юридических лиц в качестве лица, имеющего право без доверенности действовать от имени субподрядчика, если субподрядчиком является юридическое лицо.</w:t>
            </w:r>
          </w:p>
          <w:p w:rsidR="00BE4AE7" w:rsidRPr="00BE4AE7" w:rsidRDefault="00BE4AE7" w:rsidP="00BE4AE7">
            <w:pPr>
              <w:pStyle w:val="afffff4"/>
              <w:numPr>
                <w:ilvl w:val="0"/>
                <w:numId w:val="34"/>
              </w:numPr>
              <w:ind w:left="0" w:firstLine="0"/>
              <w:jc w:val="both"/>
              <w:rPr>
                <w:bCs/>
                <w:sz w:val="20"/>
                <w:szCs w:val="20"/>
                <w:highlight w:val="yellow"/>
              </w:rPr>
            </w:pPr>
            <w:r w:rsidRPr="00BE4AE7">
              <w:rPr>
                <w:bCs/>
                <w:sz w:val="20"/>
                <w:szCs w:val="20"/>
                <w:highlight w:val="yellow"/>
              </w:rPr>
              <w:t xml:space="preserve">Также, во вторую часть заявки включаются Документы, позволяющие оценить квалификацию субподрядчика (документы для осуществления оценки заявки </w:t>
            </w:r>
            <w:r w:rsidRPr="00BE4AE7">
              <w:rPr>
                <w:b/>
                <w:bCs/>
                <w:sz w:val="20"/>
                <w:szCs w:val="20"/>
                <w:highlight w:val="yellow"/>
              </w:rPr>
              <w:t>не являются обязательными</w:t>
            </w:r>
            <w:r w:rsidRPr="00BE4AE7">
              <w:rPr>
                <w:bCs/>
                <w:sz w:val="20"/>
                <w:szCs w:val="20"/>
                <w:highlight w:val="yellow"/>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учитываться при проведении оценки заявки участника по критерию «Квалификация участника»). </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Справку, подтверждающую наличие у Субподрядчика соответствующих собственных либо привлеченных кадровых ресурсов, необходимых для полного и своевременного выполнения работ в объёме заключённого Соглашения (раздел 4, форма 6);</w:t>
            </w:r>
          </w:p>
          <w:p w:rsidR="00BE4AE7" w:rsidRPr="00BE4AE7" w:rsidRDefault="00BE4AE7" w:rsidP="00BE4AE7">
            <w:pPr>
              <w:pStyle w:val="afffff4"/>
              <w:numPr>
                <w:ilvl w:val="0"/>
                <w:numId w:val="34"/>
              </w:numPr>
              <w:ind w:left="0" w:firstLine="0"/>
              <w:jc w:val="both"/>
              <w:rPr>
                <w:bCs/>
                <w:sz w:val="20"/>
                <w:szCs w:val="20"/>
              </w:rPr>
            </w:pPr>
            <w:r w:rsidRPr="00BE4AE7">
              <w:rPr>
                <w:bCs/>
                <w:sz w:val="20"/>
                <w:szCs w:val="20"/>
              </w:rPr>
              <w:t>Справку, подтверждающую наличие у Субподрядчика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работ в объёме заключённого Соглашения (раздел 4 форма 5);</w:t>
            </w:r>
          </w:p>
          <w:p w:rsidR="00106DA5" w:rsidRPr="00106DA5" w:rsidRDefault="00BE4AE7" w:rsidP="00BE4AE7">
            <w:pPr>
              <w:pStyle w:val="afffff4"/>
              <w:numPr>
                <w:ilvl w:val="0"/>
                <w:numId w:val="34"/>
              </w:numPr>
              <w:ind w:left="0" w:firstLine="0"/>
              <w:jc w:val="both"/>
              <w:rPr>
                <w:color w:val="FF0000"/>
                <w:sz w:val="20"/>
                <w:szCs w:val="20"/>
              </w:rPr>
            </w:pPr>
            <w:r w:rsidRPr="00BE4AE7">
              <w:rPr>
                <w:bCs/>
                <w:sz w:val="20"/>
                <w:szCs w:val="20"/>
              </w:rPr>
              <w:t>Справку об опыте выполнения аналогичных по характеру и объему работ в объёме заключённого Соглашения (раздел 4 форма 4).</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EF6FD8">
              <w:rPr>
                <w:color w:val="FF0000"/>
                <w:sz w:val="20"/>
                <w:szCs w:val="20"/>
              </w:rPr>
              <w:t>01</w:t>
            </w:r>
            <w:r w:rsidRPr="006905CD">
              <w:rPr>
                <w:color w:val="FF0000"/>
                <w:sz w:val="20"/>
                <w:szCs w:val="20"/>
              </w:rPr>
              <w:t xml:space="preserve">» </w:t>
            </w:r>
            <w:r w:rsidR="007E5650">
              <w:rPr>
                <w:color w:val="FF0000"/>
                <w:sz w:val="20"/>
                <w:szCs w:val="20"/>
              </w:rPr>
              <w:t>ию</w:t>
            </w:r>
            <w:r w:rsidR="00EF6FD8">
              <w:rPr>
                <w:color w:val="FF0000"/>
                <w:sz w:val="20"/>
                <w:szCs w:val="20"/>
              </w:rPr>
              <w:t>л</w:t>
            </w:r>
            <w:bookmarkStart w:id="167" w:name="_GoBack"/>
            <w:bookmarkEnd w:id="167"/>
            <w:r w:rsidR="007E5650">
              <w:rPr>
                <w:color w:val="FF0000"/>
                <w:sz w:val="20"/>
                <w:szCs w:val="20"/>
              </w:rPr>
              <w:t>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9"/>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6"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6"/>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244ED2">
              <w:rPr>
                <w:sz w:val="20"/>
                <w:szCs w:val="20"/>
              </w:rPr>
              <w:lastRenderedPageBreak/>
              <w:t>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критерию №2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lastRenderedPageBreak/>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EF6FD8"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EF6FD8">
        <w:rPr>
          <w:rFonts w:eastAsia="Calibri"/>
          <w:bCs/>
          <w:sz w:val="20"/>
          <w:szCs w:val="20"/>
          <w:lang w:val="en-US"/>
        </w:rPr>
        <w:t xml:space="preserve"> = </w:t>
      </w:r>
      <w:r w:rsidR="00C55CBA" w:rsidRPr="00EF6FD8">
        <w:rPr>
          <w:rFonts w:eastAsia="Calibri"/>
          <w:bCs/>
          <w:sz w:val="20"/>
          <w:szCs w:val="20"/>
          <w:lang w:val="en-US"/>
        </w:rPr>
        <w:t>(</w:t>
      </w:r>
      <w:proofErr w:type="spellStart"/>
      <w:r w:rsidR="00C55CBA">
        <w:rPr>
          <w:rFonts w:eastAsia="Calibri"/>
          <w:bCs/>
          <w:sz w:val="20"/>
          <w:szCs w:val="20"/>
          <w:lang w:val="en-US"/>
        </w:rPr>
        <w:t>Rsi</w:t>
      </w:r>
      <w:proofErr w:type="spellEnd"/>
      <w:r w:rsidR="00C55CBA" w:rsidRPr="00EF6FD8">
        <w:rPr>
          <w:rFonts w:eastAsia="Calibri"/>
          <w:bCs/>
          <w:sz w:val="20"/>
          <w:szCs w:val="20"/>
          <w:lang w:val="en-US"/>
        </w:rPr>
        <w:t xml:space="preserve"> </w:t>
      </w:r>
      <w:r w:rsidR="00C55CBA">
        <w:rPr>
          <w:rFonts w:eastAsia="Calibri"/>
          <w:bCs/>
          <w:sz w:val="20"/>
          <w:szCs w:val="20"/>
          <w:lang w:val="en-US"/>
        </w:rPr>
        <w:t>x</w:t>
      </w:r>
      <w:r w:rsidR="00C55CBA" w:rsidRPr="00EF6FD8">
        <w:rPr>
          <w:rFonts w:eastAsia="Calibri"/>
          <w:bCs/>
          <w:sz w:val="20"/>
          <w:szCs w:val="20"/>
          <w:lang w:val="en-US"/>
        </w:rPr>
        <w:t xml:space="preserve"> </w:t>
      </w:r>
      <w:r w:rsidR="00C55CBA">
        <w:rPr>
          <w:rFonts w:eastAsia="Calibri"/>
          <w:bCs/>
          <w:sz w:val="20"/>
          <w:szCs w:val="20"/>
          <w:lang w:val="en-US"/>
        </w:rPr>
        <w:t>Vs</w:t>
      </w:r>
      <w:r w:rsidR="00C55CBA" w:rsidRPr="00EF6FD8">
        <w:rPr>
          <w:rFonts w:eastAsia="Calibri"/>
          <w:bCs/>
          <w:sz w:val="20"/>
          <w:szCs w:val="20"/>
          <w:lang w:val="en-US"/>
        </w:rPr>
        <w:t>) + 0,4</w:t>
      </w:r>
      <w:proofErr w:type="gramStart"/>
      <w:r w:rsidR="00C55CBA" w:rsidRPr="00EF6FD8">
        <w:rPr>
          <w:rFonts w:eastAsia="Calibri"/>
          <w:bCs/>
          <w:sz w:val="20"/>
          <w:szCs w:val="20"/>
          <w:lang w:val="en-US"/>
        </w:rPr>
        <w:t>*(</w:t>
      </w:r>
      <w:r w:rsidR="00383D24" w:rsidRPr="00EF6FD8">
        <w:rPr>
          <w:lang w:val="en-US"/>
        </w:rPr>
        <w:t xml:space="preserve"> </w:t>
      </w:r>
      <w:r w:rsidR="00383D24" w:rsidRPr="00383D24">
        <w:rPr>
          <w:rFonts w:eastAsia="Calibri"/>
          <w:bCs/>
          <w:sz w:val="20"/>
          <w:szCs w:val="20"/>
          <w:lang w:val="en-US"/>
        </w:rPr>
        <w:t>K</w:t>
      </w:r>
      <w:proofErr w:type="gramEnd"/>
      <w:r w:rsidR="00383D24" w:rsidRPr="00EF6FD8">
        <w:rPr>
          <w:rFonts w:eastAsia="Calibri"/>
          <w:bCs/>
          <w:sz w:val="20"/>
          <w:szCs w:val="20"/>
          <w:lang w:val="en-US"/>
        </w:rPr>
        <w:t>1</w:t>
      </w:r>
      <w:r w:rsidR="00C55CBA" w:rsidRPr="00EF6FD8">
        <w:rPr>
          <w:rFonts w:eastAsia="Calibri"/>
          <w:bCs/>
          <w:sz w:val="20"/>
          <w:szCs w:val="20"/>
          <w:lang w:val="en-US"/>
        </w:rPr>
        <w:t xml:space="preserve"> </w:t>
      </w:r>
      <w:r w:rsidR="00C55CBA" w:rsidRPr="00C55CBA">
        <w:rPr>
          <w:rFonts w:eastAsia="Calibri"/>
          <w:bCs/>
          <w:sz w:val="20"/>
          <w:szCs w:val="20"/>
          <w:lang w:val="en-US"/>
        </w:rPr>
        <w:t>x</w:t>
      </w:r>
      <w:r w:rsidR="00C55CBA" w:rsidRPr="00EF6FD8">
        <w:rPr>
          <w:rFonts w:eastAsia="Calibri"/>
          <w:bCs/>
          <w:sz w:val="20"/>
          <w:szCs w:val="20"/>
          <w:lang w:val="en-US"/>
        </w:rPr>
        <w:t xml:space="preserve"> </w:t>
      </w:r>
      <w:r w:rsidR="00C55CBA" w:rsidRPr="00C55CBA">
        <w:rPr>
          <w:rFonts w:eastAsia="Calibri"/>
          <w:bCs/>
          <w:sz w:val="20"/>
          <w:szCs w:val="20"/>
          <w:lang w:val="en-US"/>
        </w:rPr>
        <w:t>V</w:t>
      </w:r>
      <w:r w:rsidR="00C55CBA" w:rsidRPr="00EF6FD8">
        <w:rPr>
          <w:rFonts w:eastAsia="Calibri"/>
          <w:bCs/>
          <w:sz w:val="20"/>
          <w:szCs w:val="20"/>
          <w:lang w:val="en-US"/>
        </w:rPr>
        <w:t xml:space="preserve">1+ </w:t>
      </w:r>
      <w:r w:rsidR="00C55CBA" w:rsidRPr="00C55CBA">
        <w:rPr>
          <w:rFonts w:eastAsia="Calibri"/>
          <w:bCs/>
          <w:sz w:val="20"/>
          <w:szCs w:val="20"/>
          <w:lang w:val="en-US"/>
        </w:rPr>
        <w:t>K</w:t>
      </w:r>
      <w:r w:rsidR="00C55CBA" w:rsidRPr="00EF6FD8">
        <w:rPr>
          <w:rFonts w:eastAsia="Calibri"/>
          <w:bCs/>
          <w:sz w:val="20"/>
          <w:szCs w:val="20"/>
          <w:lang w:val="en-US"/>
        </w:rPr>
        <w:t xml:space="preserve">2 </w:t>
      </w:r>
      <w:r w:rsidR="00C55CBA" w:rsidRPr="00C55CBA">
        <w:rPr>
          <w:rFonts w:eastAsia="Calibri"/>
          <w:bCs/>
          <w:sz w:val="20"/>
          <w:szCs w:val="20"/>
          <w:lang w:val="en-US"/>
        </w:rPr>
        <w:t>x</w:t>
      </w:r>
      <w:r w:rsidR="00C55CBA" w:rsidRPr="00EF6FD8">
        <w:rPr>
          <w:rFonts w:eastAsia="Calibri"/>
          <w:bCs/>
          <w:sz w:val="20"/>
          <w:szCs w:val="20"/>
          <w:lang w:val="en-US"/>
        </w:rPr>
        <w:t xml:space="preserve"> </w:t>
      </w:r>
      <w:r w:rsidR="00C55CBA" w:rsidRPr="00C55CBA">
        <w:rPr>
          <w:rFonts w:eastAsia="Calibri"/>
          <w:bCs/>
          <w:sz w:val="20"/>
          <w:szCs w:val="20"/>
          <w:lang w:val="en-US"/>
        </w:rPr>
        <w:t>V</w:t>
      </w:r>
      <w:r w:rsidR="00C55CBA" w:rsidRPr="00EF6FD8">
        <w:rPr>
          <w:rFonts w:eastAsia="Calibri"/>
          <w:bCs/>
          <w:sz w:val="20"/>
          <w:szCs w:val="20"/>
          <w:lang w:val="en-US"/>
        </w:rPr>
        <w:t>2</w:t>
      </w:r>
      <w:r w:rsidR="00D5683E" w:rsidRPr="00EF6FD8">
        <w:rPr>
          <w:rFonts w:eastAsia="Calibri"/>
          <w:bCs/>
          <w:sz w:val="20"/>
          <w:szCs w:val="20"/>
          <w:lang w:val="en-US"/>
        </w:rPr>
        <w:t xml:space="preserve">+ </w:t>
      </w:r>
      <w:r w:rsidR="00D5683E">
        <w:rPr>
          <w:rFonts w:eastAsia="Calibri"/>
          <w:bCs/>
          <w:sz w:val="20"/>
          <w:szCs w:val="20"/>
          <w:lang w:val="en-US"/>
        </w:rPr>
        <w:t>K</w:t>
      </w:r>
      <w:r w:rsidR="00D5683E" w:rsidRPr="00EF6FD8">
        <w:rPr>
          <w:rFonts w:eastAsia="Calibri"/>
          <w:bCs/>
          <w:sz w:val="20"/>
          <w:szCs w:val="20"/>
          <w:lang w:val="en-US"/>
        </w:rPr>
        <w:t xml:space="preserve">3 </w:t>
      </w:r>
      <w:r w:rsidR="00D5683E">
        <w:rPr>
          <w:rFonts w:eastAsia="Calibri"/>
          <w:bCs/>
          <w:sz w:val="20"/>
          <w:szCs w:val="20"/>
          <w:lang w:val="en-US"/>
        </w:rPr>
        <w:t>x</w:t>
      </w:r>
      <w:r w:rsidR="00D5683E" w:rsidRPr="00EF6FD8">
        <w:rPr>
          <w:rFonts w:eastAsia="Calibri"/>
          <w:bCs/>
          <w:sz w:val="20"/>
          <w:szCs w:val="20"/>
          <w:lang w:val="en-US"/>
        </w:rPr>
        <w:t xml:space="preserve"> </w:t>
      </w:r>
      <w:r w:rsidR="00D5683E">
        <w:rPr>
          <w:rFonts w:eastAsia="Calibri"/>
          <w:bCs/>
          <w:sz w:val="20"/>
          <w:szCs w:val="20"/>
          <w:lang w:val="en-US"/>
        </w:rPr>
        <w:t>V</w:t>
      </w:r>
      <w:r w:rsidR="00D5683E" w:rsidRPr="00EF6FD8">
        <w:rPr>
          <w:rFonts w:eastAsia="Calibri"/>
          <w:bCs/>
          <w:sz w:val="20"/>
          <w:szCs w:val="20"/>
          <w:lang w:val="en-US"/>
        </w:rPr>
        <w:t>3</w:t>
      </w:r>
      <w:r w:rsidR="00C55CBA" w:rsidRPr="00EF6FD8">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8B0024" w:rsidRPr="008B0024" w:rsidRDefault="008B0024" w:rsidP="008B0024">
      <w:pPr>
        <w:keepNext/>
        <w:pageBreakBefore/>
        <w:numPr>
          <w:ilvl w:val="0"/>
          <w:numId w:val="6"/>
        </w:numPr>
        <w:tabs>
          <w:tab w:val="clear" w:pos="720"/>
          <w:tab w:val="num" w:pos="1457"/>
        </w:tabs>
        <w:spacing w:after="0"/>
        <w:ind w:left="0" w:firstLine="567"/>
        <w:jc w:val="center"/>
        <w:outlineLvl w:val="0"/>
        <w:rPr>
          <w:rFonts w:asciiTheme="majorHAnsi" w:eastAsiaTheme="majorEastAsia" w:hAnsiTheme="majorHAnsi" w:cstheme="majorBidi"/>
          <w:color w:val="365F91" w:themeColor="accent1" w:themeShade="BF"/>
          <w:kern w:val="28"/>
          <w:sz w:val="22"/>
          <w:szCs w:val="22"/>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61602007"/>
      <w:bookmarkStart w:id="188" w:name="_Toc127334290"/>
      <w:bookmarkEnd w:id="177"/>
      <w:r w:rsidRPr="008B0024">
        <w:rPr>
          <w:rFonts w:asciiTheme="majorHAnsi" w:eastAsiaTheme="majorEastAsia" w:hAnsiTheme="majorHAnsi" w:cstheme="majorBidi"/>
          <w:b/>
          <w:bCs/>
          <w:color w:val="365F91" w:themeColor="accent1" w:themeShade="BF"/>
          <w:kern w:val="28"/>
          <w:sz w:val="22"/>
          <w:szCs w:val="22"/>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8B0024" w:rsidRPr="008B0024" w:rsidRDefault="008B0024" w:rsidP="008B0024">
      <w:pPr>
        <w:rPr>
          <w:sz w:val="22"/>
          <w:szCs w:val="22"/>
        </w:rPr>
      </w:pPr>
    </w:p>
    <w:p w:rsidR="008B0024" w:rsidRPr="008B0024" w:rsidRDefault="008B0024" w:rsidP="008B0024">
      <w:pPr>
        <w:keepNext/>
        <w:tabs>
          <w:tab w:val="num" w:pos="576"/>
        </w:tabs>
        <w:ind w:left="576" w:hanging="576"/>
        <w:jc w:val="center"/>
        <w:outlineLvl w:val="1"/>
        <w:rPr>
          <w:b/>
          <w:bCs/>
          <w:sz w:val="22"/>
          <w:szCs w:val="22"/>
        </w:rPr>
      </w:pPr>
      <w:bookmarkStart w:id="189" w:name="_Toc127334282"/>
      <w:bookmarkStart w:id="190" w:name="_Ref166329160"/>
      <w:bookmarkStart w:id="191" w:name="_Ref166329169"/>
      <w:bookmarkStart w:id="192" w:name="_Ref166487238"/>
      <w:bookmarkStart w:id="193" w:name="_Ref166487244"/>
      <w:bookmarkStart w:id="194" w:name="_Ref166487316"/>
      <w:bookmarkStart w:id="195" w:name="_Toc61602008"/>
      <w:r w:rsidRPr="008B0024">
        <w:rPr>
          <w:b/>
          <w:bCs/>
          <w:sz w:val="22"/>
          <w:szCs w:val="22"/>
        </w:rPr>
        <w:t>ФОРМА 1. ОПИСЬ ДОКУМЕНТОВ</w:t>
      </w:r>
      <w:bookmarkEnd w:id="189"/>
      <w:bookmarkEnd w:id="190"/>
      <w:bookmarkEnd w:id="191"/>
      <w:bookmarkEnd w:id="192"/>
      <w:bookmarkEnd w:id="193"/>
      <w:bookmarkEnd w:id="194"/>
      <w:bookmarkEnd w:id="195"/>
    </w:p>
    <w:p w:rsidR="008B0024" w:rsidRPr="008B0024" w:rsidRDefault="008B0024" w:rsidP="008B0024">
      <w:pPr>
        <w:spacing w:after="0"/>
        <w:ind w:firstLine="567"/>
        <w:jc w:val="center"/>
        <w:rPr>
          <w:b/>
          <w:bCs/>
          <w:sz w:val="22"/>
          <w:szCs w:val="22"/>
        </w:rPr>
      </w:pPr>
      <w:bookmarkStart w:id="196" w:name="_Toc119343910"/>
    </w:p>
    <w:p w:rsidR="008B0024" w:rsidRPr="008B0024" w:rsidRDefault="008B0024" w:rsidP="008B0024">
      <w:pPr>
        <w:spacing w:after="0"/>
        <w:ind w:firstLine="567"/>
        <w:jc w:val="center"/>
        <w:rPr>
          <w:b/>
          <w:bCs/>
          <w:sz w:val="22"/>
          <w:szCs w:val="22"/>
        </w:rPr>
      </w:pPr>
      <w:r w:rsidRPr="008B0024">
        <w:rPr>
          <w:b/>
          <w:bCs/>
          <w:sz w:val="22"/>
          <w:szCs w:val="22"/>
        </w:rPr>
        <w:t>ОПИСЬ ДОКУМЕНТОВ,</w:t>
      </w:r>
      <w:bookmarkEnd w:id="196"/>
    </w:p>
    <w:p w:rsidR="008B0024" w:rsidRPr="008B0024" w:rsidRDefault="008B0024" w:rsidP="008B0024">
      <w:pPr>
        <w:spacing w:after="0"/>
        <w:ind w:firstLine="567"/>
        <w:jc w:val="center"/>
        <w:rPr>
          <w:sz w:val="22"/>
          <w:szCs w:val="22"/>
        </w:rPr>
      </w:pPr>
      <w:r w:rsidRPr="008B0024">
        <w:rPr>
          <w:sz w:val="22"/>
          <w:szCs w:val="22"/>
        </w:rPr>
        <w:t>представляемых для участия в запросе предложений в электронной форме</w:t>
      </w:r>
    </w:p>
    <w:p w:rsidR="008B0024" w:rsidRPr="008B0024" w:rsidRDefault="008B0024" w:rsidP="008B0024">
      <w:pPr>
        <w:spacing w:after="0"/>
        <w:ind w:firstLine="567"/>
        <w:jc w:val="center"/>
        <w:rPr>
          <w:i/>
          <w:iCs/>
          <w:sz w:val="22"/>
          <w:szCs w:val="22"/>
        </w:rPr>
      </w:pPr>
      <w:r w:rsidRPr="008B0024">
        <w:rPr>
          <w:sz w:val="22"/>
          <w:szCs w:val="22"/>
        </w:rPr>
        <w:t xml:space="preserve">на право заключения договора на _________ </w:t>
      </w:r>
      <w:r w:rsidRPr="008B0024">
        <w:rPr>
          <w:i/>
          <w:iCs/>
          <w:sz w:val="22"/>
          <w:szCs w:val="22"/>
        </w:rPr>
        <w:t>(указать наименование предмета закупки)</w:t>
      </w:r>
    </w:p>
    <w:p w:rsidR="008B0024" w:rsidRPr="008B0024" w:rsidRDefault="008B0024" w:rsidP="008B0024">
      <w:pPr>
        <w:spacing w:after="0"/>
        <w:ind w:firstLine="567"/>
        <w:rPr>
          <w:b/>
          <w:bCs/>
          <w:sz w:val="22"/>
          <w:szCs w:val="22"/>
        </w:rPr>
      </w:pPr>
    </w:p>
    <w:p w:rsidR="008B0024" w:rsidRPr="008B0024" w:rsidRDefault="008B0024" w:rsidP="008B0024">
      <w:pPr>
        <w:spacing w:after="0"/>
        <w:rPr>
          <w:sz w:val="22"/>
          <w:szCs w:val="22"/>
        </w:rPr>
      </w:pPr>
      <w:r w:rsidRPr="008B0024">
        <w:rPr>
          <w:sz w:val="22"/>
          <w:szCs w:val="22"/>
        </w:rPr>
        <w:t xml:space="preserve">Настоящим ____________________________________________ подтверждает, что для участия </w:t>
      </w:r>
    </w:p>
    <w:p w:rsidR="008B0024" w:rsidRPr="008B0024" w:rsidRDefault="008B0024" w:rsidP="008B0024">
      <w:pPr>
        <w:spacing w:after="0"/>
        <w:ind w:firstLine="567"/>
        <w:rPr>
          <w:i/>
          <w:iCs/>
          <w:sz w:val="22"/>
          <w:szCs w:val="22"/>
        </w:rPr>
      </w:pPr>
      <w:r w:rsidRPr="008B0024">
        <w:rPr>
          <w:i/>
          <w:iCs/>
          <w:sz w:val="22"/>
          <w:szCs w:val="22"/>
        </w:rPr>
        <w:t xml:space="preserve">                          (наименование участника закупки)</w:t>
      </w:r>
    </w:p>
    <w:p w:rsidR="008B0024" w:rsidRPr="008B0024" w:rsidRDefault="008B0024" w:rsidP="008B0024">
      <w:pPr>
        <w:spacing w:after="0"/>
        <w:rPr>
          <w:sz w:val="22"/>
          <w:szCs w:val="22"/>
        </w:rPr>
      </w:pPr>
      <w:r w:rsidRPr="008B0024">
        <w:rPr>
          <w:sz w:val="22"/>
          <w:szCs w:val="22"/>
        </w:rPr>
        <w:t xml:space="preserve"> в запросе предложений в электронной форме _______ </w:t>
      </w:r>
      <w:r w:rsidRPr="008B0024">
        <w:rPr>
          <w:i/>
          <w:iCs/>
          <w:sz w:val="22"/>
          <w:szCs w:val="22"/>
        </w:rPr>
        <w:t>(указать наименование предмета договора)</w:t>
      </w:r>
      <w:r w:rsidRPr="008B0024">
        <w:rPr>
          <w:sz w:val="22"/>
          <w:szCs w:val="22"/>
        </w:rPr>
        <w:t xml:space="preserve"> направляются нижеперечисленные документы:</w:t>
      </w:r>
    </w:p>
    <w:p w:rsidR="008B0024" w:rsidRPr="008B0024" w:rsidRDefault="008B0024" w:rsidP="008B002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B0024" w:rsidRPr="008B0024" w:rsidTr="004354D6">
        <w:trPr>
          <w:tblHeader/>
        </w:trPr>
        <w:tc>
          <w:tcPr>
            <w:tcW w:w="900"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 п\п</w:t>
            </w:r>
          </w:p>
        </w:tc>
        <w:tc>
          <w:tcPr>
            <w:tcW w:w="6118"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Наименование документов</w:t>
            </w:r>
          </w:p>
        </w:tc>
        <w:tc>
          <w:tcPr>
            <w:tcW w:w="1447" w:type="dxa"/>
            <w:shd w:val="clear" w:color="000000" w:fill="auto"/>
          </w:tcPr>
          <w:p w:rsidR="008B0024" w:rsidRPr="008B0024" w:rsidRDefault="008B0024" w:rsidP="008B0024">
            <w:pPr>
              <w:spacing w:after="0"/>
              <w:jc w:val="center"/>
              <w:rPr>
                <w:b/>
                <w:bCs/>
                <w:sz w:val="22"/>
                <w:szCs w:val="22"/>
              </w:rPr>
            </w:pPr>
            <w:r w:rsidRPr="008B0024">
              <w:rPr>
                <w:b/>
                <w:bCs/>
                <w:sz w:val="22"/>
                <w:szCs w:val="22"/>
              </w:rPr>
              <w:t>Страницы с __ по __</w:t>
            </w:r>
          </w:p>
        </w:tc>
        <w:tc>
          <w:tcPr>
            <w:tcW w:w="1559" w:type="dxa"/>
            <w:shd w:val="clear" w:color="000000" w:fill="auto"/>
            <w:vAlign w:val="center"/>
          </w:tcPr>
          <w:p w:rsidR="008B0024" w:rsidRPr="008B0024" w:rsidRDefault="008B0024" w:rsidP="008B0024">
            <w:pPr>
              <w:spacing w:after="0"/>
              <w:rPr>
                <w:b/>
                <w:bCs/>
                <w:sz w:val="22"/>
                <w:szCs w:val="22"/>
              </w:rPr>
            </w:pPr>
            <w:r w:rsidRPr="008B0024">
              <w:rPr>
                <w:b/>
                <w:bCs/>
                <w:sz w:val="22"/>
                <w:szCs w:val="22"/>
              </w:rPr>
              <w:t>Количество страниц</w:t>
            </w: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rPr>
          <w:trHeight w:val="389"/>
        </w:trPr>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autoSpaceDE w:val="0"/>
              <w:autoSpaceDN w:val="0"/>
              <w:adjustRightInd w:val="0"/>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bl>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r w:rsidRPr="008B0024">
        <w:rPr>
          <w:sz w:val="22"/>
          <w:szCs w:val="22"/>
          <w:vertAlign w:val="superscript"/>
        </w:rPr>
        <w:br w:type="page"/>
      </w:r>
    </w:p>
    <w:p w:rsidR="008B0024" w:rsidRPr="008B0024" w:rsidRDefault="008B0024" w:rsidP="008B0024">
      <w:pPr>
        <w:keepNext/>
        <w:tabs>
          <w:tab w:val="num" w:pos="0"/>
        </w:tabs>
        <w:jc w:val="center"/>
        <w:outlineLvl w:val="1"/>
        <w:rPr>
          <w:b/>
          <w:bCs/>
          <w:sz w:val="22"/>
          <w:szCs w:val="22"/>
        </w:rPr>
      </w:pPr>
      <w:bookmarkStart w:id="197" w:name="_Ref166329536"/>
      <w:bookmarkStart w:id="198" w:name="_Toc61602009"/>
      <w:bookmarkStart w:id="199" w:name="_Toc121292706"/>
      <w:bookmarkStart w:id="200" w:name="_Toc127334286"/>
      <w:r w:rsidRPr="008B0024">
        <w:rPr>
          <w:b/>
          <w:bCs/>
          <w:sz w:val="22"/>
          <w:szCs w:val="22"/>
        </w:rPr>
        <w:lastRenderedPageBreak/>
        <w:t>ФОРМА 2. ПИСЬМО О ПОДАЧЕ ОФЕРТЫ</w:t>
      </w:r>
      <w:bookmarkEnd w:id="197"/>
      <w:bookmarkEnd w:id="198"/>
    </w:p>
    <w:p w:rsidR="008B0024" w:rsidRPr="008B0024" w:rsidRDefault="008B0024" w:rsidP="008B0024">
      <w:pPr>
        <w:overflowPunct w:val="0"/>
        <w:autoSpaceDE w:val="0"/>
        <w:autoSpaceDN w:val="0"/>
        <w:adjustRightInd w:val="0"/>
        <w:spacing w:after="0"/>
        <w:ind w:firstLine="567"/>
        <w:jc w:val="center"/>
        <w:rPr>
          <w:b/>
          <w:sz w:val="22"/>
          <w:szCs w:val="22"/>
        </w:rPr>
      </w:pPr>
    </w:p>
    <w:p w:rsidR="008B0024" w:rsidRPr="008B0024" w:rsidRDefault="008B0024" w:rsidP="008B0024">
      <w:pPr>
        <w:tabs>
          <w:tab w:val="left" w:pos="1080"/>
        </w:tabs>
        <w:spacing w:after="0"/>
        <w:ind w:firstLine="540"/>
        <w:jc w:val="center"/>
        <w:rPr>
          <w:b/>
          <w:sz w:val="22"/>
          <w:szCs w:val="22"/>
        </w:rPr>
      </w:pPr>
      <w:r w:rsidRPr="008B0024">
        <w:rPr>
          <w:b/>
          <w:sz w:val="22"/>
          <w:szCs w:val="22"/>
        </w:rPr>
        <w:t>Фирменный бланк Участника закупки</w:t>
      </w:r>
    </w:p>
    <w:p w:rsidR="008B0024" w:rsidRPr="008B0024" w:rsidRDefault="008B0024" w:rsidP="008B0024">
      <w:pPr>
        <w:tabs>
          <w:tab w:val="left" w:pos="1080"/>
        </w:tabs>
        <w:spacing w:after="0"/>
        <w:ind w:firstLine="540"/>
        <w:rPr>
          <w:sz w:val="22"/>
          <w:szCs w:val="22"/>
        </w:rPr>
      </w:pPr>
      <w:r w:rsidRPr="008B0024">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8B0024" w:rsidRPr="008B0024" w:rsidTr="004354D6">
        <w:tc>
          <w:tcPr>
            <w:tcW w:w="2210" w:type="pct"/>
          </w:tcPr>
          <w:p w:rsidR="008B0024" w:rsidRPr="008B0024" w:rsidRDefault="008B0024" w:rsidP="008B0024">
            <w:pPr>
              <w:widowControl w:val="0"/>
              <w:tabs>
                <w:tab w:val="left" w:pos="7938"/>
              </w:tabs>
              <w:spacing w:before="120" w:after="0"/>
              <w:jc w:val="center"/>
              <w:rPr>
                <w:b/>
                <w:sz w:val="22"/>
                <w:szCs w:val="22"/>
              </w:rPr>
            </w:pPr>
            <w:r w:rsidRPr="008B0024">
              <w:rPr>
                <w:b/>
                <w:sz w:val="22"/>
                <w:szCs w:val="22"/>
              </w:rPr>
              <w:t>Фирменный бланк Участника закупки</w:t>
            </w:r>
          </w:p>
          <w:p w:rsidR="008B0024" w:rsidRPr="008B0024" w:rsidRDefault="008B0024" w:rsidP="008B0024">
            <w:pPr>
              <w:widowControl w:val="0"/>
              <w:tabs>
                <w:tab w:val="left" w:pos="7938"/>
              </w:tabs>
              <w:spacing w:before="120" w:after="0"/>
              <w:jc w:val="center"/>
              <w:rPr>
                <w:b/>
                <w:sz w:val="22"/>
                <w:szCs w:val="22"/>
              </w:rPr>
            </w:pPr>
            <w:r w:rsidRPr="008B0024">
              <w:rPr>
                <w:sz w:val="22"/>
                <w:szCs w:val="22"/>
              </w:rPr>
              <w:t>«____</w:t>
            </w:r>
            <w:proofErr w:type="gramStart"/>
            <w:r w:rsidRPr="008B0024">
              <w:rPr>
                <w:sz w:val="22"/>
                <w:szCs w:val="22"/>
              </w:rPr>
              <w:t>_»_</w:t>
            </w:r>
            <w:proofErr w:type="gramEnd"/>
            <w:r w:rsidRPr="008B0024">
              <w:rPr>
                <w:sz w:val="22"/>
                <w:szCs w:val="22"/>
              </w:rPr>
              <w:t>_________года №______</w:t>
            </w:r>
          </w:p>
        </w:tc>
        <w:tc>
          <w:tcPr>
            <w:tcW w:w="2790" w:type="pct"/>
          </w:tcPr>
          <w:p w:rsidR="008B0024" w:rsidRPr="008B0024" w:rsidRDefault="008B0024" w:rsidP="008B0024">
            <w:pPr>
              <w:widowControl w:val="0"/>
              <w:spacing w:before="120" w:after="0"/>
              <w:ind w:left="74"/>
              <w:jc w:val="right"/>
              <w:rPr>
                <w:b/>
                <w:bCs/>
                <w:sz w:val="22"/>
                <w:szCs w:val="22"/>
              </w:rPr>
            </w:pPr>
            <w:r w:rsidRPr="008B0024">
              <w:rPr>
                <w:b/>
                <w:bCs/>
                <w:sz w:val="22"/>
                <w:szCs w:val="22"/>
              </w:rPr>
              <w:t xml:space="preserve">Председателю закупочной комиссии </w:t>
            </w:r>
          </w:p>
          <w:p w:rsidR="008B0024" w:rsidRPr="008B0024" w:rsidRDefault="008B0024" w:rsidP="008B0024">
            <w:pPr>
              <w:widowControl w:val="0"/>
              <w:tabs>
                <w:tab w:val="left" w:pos="7938"/>
              </w:tabs>
              <w:spacing w:before="120" w:after="0"/>
              <w:ind w:left="72"/>
              <w:rPr>
                <w:b/>
                <w:sz w:val="22"/>
                <w:szCs w:val="22"/>
              </w:rPr>
            </w:pPr>
            <w:r w:rsidRPr="008B0024">
              <w:rPr>
                <w:b/>
                <w:bCs/>
                <w:sz w:val="22"/>
                <w:szCs w:val="22"/>
              </w:rPr>
              <w:t>____________________________________</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Изучив Извещение о [</w:t>
      </w:r>
      <w:r w:rsidRPr="008B0024">
        <w:rPr>
          <w:b/>
          <w:bCs/>
          <w:i/>
          <w:iCs/>
          <w:sz w:val="22"/>
          <w:szCs w:val="22"/>
          <w:shd w:val="clear" w:color="auto" w:fill="FFFF99"/>
        </w:rPr>
        <w:t>указывается способ и вид проведения закупки</w:t>
      </w:r>
      <w:r w:rsidRPr="008B0024">
        <w:rPr>
          <w:sz w:val="22"/>
          <w:szCs w:val="22"/>
        </w:rPr>
        <w:t>] на право заключения Договора _________ ____________________ [</w:t>
      </w:r>
      <w:r w:rsidRPr="008B0024">
        <w:rPr>
          <w:b/>
          <w:bCs/>
          <w:i/>
          <w:iCs/>
          <w:sz w:val="22"/>
          <w:szCs w:val="22"/>
          <w:shd w:val="clear" w:color="auto" w:fill="FFFF99"/>
        </w:rPr>
        <w:t>указывается предмет закупки</w:t>
      </w:r>
      <w:r w:rsidRPr="008B0024">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____________________________________________________________________, </w:t>
      </w:r>
    </w:p>
    <w:p w:rsidR="008B0024" w:rsidRPr="008B0024" w:rsidRDefault="008B0024" w:rsidP="008B0024">
      <w:pPr>
        <w:tabs>
          <w:tab w:val="left" w:pos="1080"/>
        </w:tabs>
        <w:spacing w:after="0"/>
        <w:rPr>
          <w:i/>
          <w:sz w:val="22"/>
          <w:szCs w:val="22"/>
        </w:rPr>
      </w:pPr>
      <w:r w:rsidRPr="008B0024">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зарегистрированное по адресу</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(место нахождение Участника закупки)</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предлагает заключить Договор на: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(наименование закупки, предмет закупки)</w:t>
      </w:r>
    </w:p>
    <w:p w:rsidR="008B0024" w:rsidRPr="008B0024" w:rsidRDefault="008B0024" w:rsidP="008B0024">
      <w:pPr>
        <w:tabs>
          <w:tab w:val="left" w:pos="1080"/>
        </w:tabs>
        <w:spacing w:after="0"/>
        <w:ind w:firstLine="540"/>
        <w:rPr>
          <w:i/>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8B0024" w:rsidRPr="008B0024" w:rsidRDefault="008B0024" w:rsidP="008B002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Итоговая стоимость заявки, без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w:t>
            </w:r>
          </w:p>
          <w:p w:rsidR="008B0024" w:rsidRPr="008B0024" w:rsidRDefault="008B0024" w:rsidP="008B0024">
            <w:pPr>
              <w:tabs>
                <w:tab w:val="left" w:pos="1080"/>
              </w:tabs>
              <w:spacing w:after="0"/>
              <w:rPr>
                <w:sz w:val="22"/>
                <w:szCs w:val="22"/>
              </w:rPr>
            </w:pPr>
            <w:r w:rsidRPr="008B0024">
              <w:rPr>
                <w:sz w:val="22"/>
                <w:szCs w:val="22"/>
              </w:rPr>
              <w:t>(итоговая стоимость, рублей, без НДС)</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кроме того,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(НДС по итоговой стоимости, рублей)</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w:t>
            </w:r>
          </w:p>
          <w:p w:rsidR="008B0024" w:rsidRPr="008B0024" w:rsidRDefault="008B0024" w:rsidP="008B0024">
            <w:pPr>
              <w:tabs>
                <w:tab w:val="left" w:pos="1080"/>
              </w:tabs>
              <w:spacing w:after="0"/>
              <w:ind w:firstLine="540"/>
              <w:rPr>
                <w:sz w:val="22"/>
                <w:szCs w:val="22"/>
              </w:rPr>
            </w:pPr>
            <w:r w:rsidRPr="008B0024">
              <w:rPr>
                <w:sz w:val="22"/>
                <w:szCs w:val="22"/>
              </w:rPr>
              <w:t>стоимость заявки с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(полная итоговая стоимость, рублей, с НДС)</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Срок выполнения поставок (работ, услуг): </w:t>
      </w:r>
    </w:p>
    <w:p w:rsidR="008B0024" w:rsidRPr="008B0024" w:rsidRDefault="008B0024" w:rsidP="008B0024">
      <w:pPr>
        <w:tabs>
          <w:tab w:val="left" w:pos="1080"/>
        </w:tabs>
        <w:spacing w:after="0"/>
        <w:ind w:firstLine="540"/>
        <w:rPr>
          <w:sz w:val="22"/>
          <w:szCs w:val="22"/>
        </w:rPr>
      </w:pPr>
      <w:r w:rsidRPr="008B0024">
        <w:rPr>
          <w:sz w:val="22"/>
          <w:szCs w:val="22"/>
        </w:rPr>
        <w:t>Начало выполнения __________________________________.</w:t>
      </w:r>
    </w:p>
    <w:p w:rsidR="008B0024" w:rsidRPr="008B0024" w:rsidRDefault="008B0024" w:rsidP="008B0024">
      <w:pPr>
        <w:tabs>
          <w:tab w:val="left" w:pos="1080"/>
        </w:tabs>
        <w:spacing w:after="0"/>
        <w:ind w:firstLine="540"/>
        <w:rPr>
          <w:sz w:val="22"/>
          <w:szCs w:val="22"/>
        </w:rPr>
      </w:pPr>
      <w:r w:rsidRPr="008B0024">
        <w:rPr>
          <w:sz w:val="22"/>
          <w:szCs w:val="22"/>
        </w:rPr>
        <w:t>Окончание _______________________________.</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Данная Заявка подается с пониманием того, что:</w:t>
      </w:r>
    </w:p>
    <w:p w:rsidR="008B0024" w:rsidRPr="008B0024" w:rsidRDefault="008B0024" w:rsidP="008B0024">
      <w:pPr>
        <w:tabs>
          <w:tab w:val="left" w:pos="1080"/>
        </w:tabs>
        <w:spacing w:after="0"/>
        <w:ind w:firstLine="540"/>
        <w:rPr>
          <w:sz w:val="22"/>
          <w:szCs w:val="22"/>
        </w:rPr>
      </w:pPr>
      <w:r w:rsidRPr="008B0024">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B0024" w:rsidRPr="008B0024" w:rsidRDefault="008B0024" w:rsidP="008B0024">
      <w:pPr>
        <w:tabs>
          <w:tab w:val="left" w:pos="1080"/>
        </w:tabs>
        <w:spacing w:after="0"/>
        <w:ind w:firstLine="540"/>
        <w:rPr>
          <w:sz w:val="22"/>
          <w:szCs w:val="22"/>
        </w:rPr>
      </w:pPr>
      <w:r w:rsidRPr="008B0024">
        <w:rPr>
          <w:sz w:val="22"/>
          <w:szCs w:val="22"/>
        </w:rPr>
        <w:t>вы оставляете за собой право:</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заявки с ценами, превышающими начальную (максимальную) цену договора (цену лота);</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принять или отклонить любую заявку в соответствии с условиями документации о закупке;</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все заявки.</w:t>
      </w:r>
    </w:p>
    <w:p w:rsidR="008B0024" w:rsidRPr="008B0024" w:rsidRDefault="008B0024" w:rsidP="008B0024">
      <w:pPr>
        <w:tabs>
          <w:tab w:val="left" w:pos="1080"/>
        </w:tabs>
        <w:spacing w:after="0"/>
        <w:ind w:firstLine="540"/>
        <w:rPr>
          <w:sz w:val="22"/>
          <w:szCs w:val="22"/>
        </w:rPr>
      </w:pPr>
      <w:r w:rsidRPr="008B0024">
        <w:rPr>
          <w:sz w:val="22"/>
          <w:szCs w:val="22"/>
        </w:rPr>
        <w:lastRenderedPageBreak/>
        <w:t>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 xml:space="preserve">предоставлять достоверные и неискаженные документы, сведения и/или информацию, приведенные в составе Заявки;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заключить договор в установленном в документации о закупке порядке, в случае признания ____________________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8B0024" w:rsidRPr="008B0024" w:rsidRDefault="008B0024" w:rsidP="008B0024">
      <w:pPr>
        <w:tabs>
          <w:tab w:val="left" w:pos="1080"/>
        </w:tabs>
        <w:spacing w:after="0"/>
        <w:ind w:firstLine="540"/>
        <w:rPr>
          <w:sz w:val="22"/>
          <w:szCs w:val="22"/>
        </w:rPr>
      </w:pPr>
      <w:r w:rsidRPr="008B0024">
        <w:rPr>
          <w:sz w:val="22"/>
          <w:szCs w:val="22"/>
        </w:rPr>
        <w:t>Я, нижеподписавшийся, настоящим удостоверяю, что на момент подписания настоящей заявки 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полностью удовлетворяет требованиям к Участникам закупки и в частности: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правоспособным;</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дееспособным [</w:t>
      </w:r>
      <w:r w:rsidRPr="008B0024">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B0024">
        <w:rPr>
          <w:sz w:val="22"/>
          <w:szCs w:val="22"/>
        </w:rPr>
        <w:t>;</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B0024">
        <w:rPr>
          <w:sz w:val="22"/>
          <w:szCs w:val="22"/>
        </w:rPr>
        <w:t>не находится  в процессе ликвидации, не имеет вступившего в силу решения арбитражного суда о признании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банкротом и об открытии конкурсного производства, на имущество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в части существенной для исполнения договора, не наложен арест, экономическая деятельность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не приостановлена.</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w:t>
      </w:r>
    </w:p>
    <w:p w:rsidR="008B0024" w:rsidRPr="008B0024" w:rsidRDefault="008B0024" w:rsidP="008B0024">
      <w:pPr>
        <w:tabs>
          <w:tab w:val="left" w:pos="1080"/>
        </w:tabs>
        <w:spacing w:after="0"/>
        <w:ind w:firstLine="540"/>
        <w:rPr>
          <w:sz w:val="22"/>
          <w:szCs w:val="22"/>
        </w:rPr>
      </w:pPr>
      <w:r w:rsidRPr="008B0024">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8B0024" w:rsidRPr="008B0024" w:rsidRDefault="008B0024" w:rsidP="008B002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8B0024" w:rsidRPr="008B0024" w:rsidTr="004354D6">
        <w:trPr>
          <w:tblHeader/>
        </w:trPr>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 п/п</w:t>
            </w:r>
          </w:p>
        </w:tc>
        <w:tc>
          <w:tcPr>
            <w:tcW w:w="3401" w:type="pct"/>
            <w:vAlign w:val="center"/>
          </w:tcPr>
          <w:p w:rsidR="008B0024" w:rsidRPr="008B0024" w:rsidRDefault="008B0024" w:rsidP="008B0024">
            <w:pPr>
              <w:tabs>
                <w:tab w:val="left" w:pos="1080"/>
              </w:tabs>
              <w:spacing w:after="0"/>
              <w:ind w:firstLine="540"/>
              <w:rPr>
                <w:sz w:val="22"/>
                <w:szCs w:val="22"/>
              </w:rPr>
            </w:pPr>
            <w:r w:rsidRPr="008B0024">
              <w:rPr>
                <w:sz w:val="22"/>
                <w:szCs w:val="22"/>
              </w:rPr>
              <w:t>Наименование</w:t>
            </w:r>
          </w:p>
        </w:tc>
        <w:tc>
          <w:tcPr>
            <w:tcW w:w="611" w:type="pct"/>
            <w:vAlign w:val="center"/>
          </w:tcPr>
          <w:p w:rsidR="008B0024" w:rsidRPr="008B0024" w:rsidRDefault="008B0024" w:rsidP="008B0024">
            <w:pPr>
              <w:tabs>
                <w:tab w:val="left" w:pos="1080"/>
              </w:tabs>
              <w:spacing w:after="0"/>
              <w:rPr>
                <w:sz w:val="22"/>
                <w:szCs w:val="22"/>
              </w:rPr>
            </w:pPr>
            <w:r w:rsidRPr="008B0024">
              <w:rPr>
                <w:sz w:val="22"/>
                <w:szCs w:val="22"/>
              </w:rPr>
              <w:t>№</w:t>
            </w:r>
          </w:p>
          <w:p w:rsidR="008B0024" w:rsidRPr="008B0024" w:rsidRDefault="008B0024" w:rsidP="008B0024">
            <w:pPr>
              <w:tabs>
                <w:tab w:val="left" w:pos="1080"/>
              </w:tabs>
              <w:spacing w:after="0"/>
              <w:rPr>
                <w:sz w:val="22"/>
                <w:szCs w:val="22"/>
              </w:rPr>
            </w:pPr>
            <w:r w:rsidRPr="008B0024">
              <w:rPr>
                <w:sz w:val="22"/>
                <w:szCs w:val="22"/>
              </w:rPr>
              <w:t>страницы</w:t>
            </w:r>
          </w:p>
        </w:tc>
        <w:tc>
          <w:tcPr>
            <w:tcW w:w="523" w:type="pct"/>
            <w:vAlign w:val="center"/>
          </w:tcPr>
          <w:p w:rsidR="008B0024" w:rsidRPr="008B0024" w:rsidRDefault="008B0024" w:rsidP="008B0024">
            <w:pPr>
              <w:tabs>
                <w:tab w:val="left" w:pos="1080"/>
              </w:tabs>
              <w:spacing w:after="0"/>
              <w:rPr>
                <w:sz w:val="22"/>
                <w:szCs w:val="22"/>
              </w:rPr>
            </w:pPr>
            <w:r w:rsidRPr="008B0024">
              <w:rPr>
                <w:sz w:val="22"/>
                <w:szCs w:val="22"/>
              </w:rPr>
              <w:t>Число страниц</w:t>
            </w: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1.</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2</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3.</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lastRenderedPageBreak/>
              <w:t>4.</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5.</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6.</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7.</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rPr>
                <w:sz w:val="22"/>
                <w:szCs w:val="22"/>
              </w:rPr>
            </w:pPr>
            <w:r w:rsidRPr="008B0024">
              <w:rPr>
                <w:sz w:val="22"/>
                <w:szCs w:val="22"/>
              </w:rPr>
              <w:t>8.</w:t>
            </w: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ind w:firstLine="540"/>
              <w:rPr>
                <w:sz w:val="22"/>
                <w:szCs w:val="22"/>
              </w:rPr>
            </w:pP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Инструкции по заполнению</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B0024">
        <w:rPr>
          <w:sz w:val="22"/>
          <w:szCs w:val="22"/>
        </w:rPr>
        <w:t>ХХХ</w:t>
      </w:r>
      <w:proofErr w:type="spellEnd"/>
      <w:r w:rsidRPr="008B0024">
        <w:rPr>
          <w:sz w:val="22"/>
          <w:szCs w:val="22"/>
        </w:rPr>
        <w:t> </w:t>
      </w:r>
      <w:proofErr w:type="gramStart"/>
      <w:r w:rsidRPr="008B0024">
        <w:rPr>
          <w:sz w:val="22"/>
          <w:szCs w:val="22"/>
        </w:rPr>
        <w:t>ХХХ,ХХ</w:t>
      </w:r>
      <w:proofErr w:type="gramEnd"/>
      <w:r w:rsidRPr="008B0024">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указать срок действия заявки согласно требованиям документации о закупке.</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8B0024" w:rsidRPr="008B0024" w:rsidRDefault="008B0024" w:rsidP="008B0024">
      <w:pPr>
        <w:spacing w:after="0"/>
        <w:ind w:left="-142" w:firstLine="1462"/>
        <w:jc w:val="left"/>
        <w:rPr>
          <w:sz w:val="22"/>
          <w:szCs w:val="22"/>
        </w:rPr>
      </w:pPr>
      <w:r w:rsidRPr="008B0024">
        <w:rPr>
          <w:bCs/>
          <w:snapToGrid w:val="0"/>
          <w:sz w:val="22"/>
          <w:szCs w:val="22"/>
        </w:rPr>
        <w:br w:type="page"/>
      </w:r>
    </w:p>
    <w:p w:rsidR="008B0024" w:rsidRPr="008B0024" w:rsidRDefault="008B0024" w:rsidP="008B0024">
      <w:pPr>
        <w:keepNext/>
        <w:tabs>
          <w:tab w:val="num" w:pos="0"/>
          <w:tab w:val="center" w:pos="5102"/>
        </w:tabs>
        <w:outlineLvl w:val="1"/>
        <w:rPr>
          <w:b/>
          <w:bCs/>
          <w:sz w:val="22"/>
          <w:szCs w:val="22"/>
        </w:rPr>
      </w:pPr>
      <w:bookmarkStart w:id="201" w:name="_Ref166330580"/>
      <w:r w:rsidRPr="008B0024">
        <w:rPr>
          <w:b/>
          <w:bCs/>
          <w:sz w:val="22"/>
          <w:szCs w:val="22"/>
        </w:rPr>
        <w:lastRenderedPageBreak/>
        <w:tab/>
      </w:r>
      <w:bookmarkStart w:id="202" w:name="_Toc61602010"/>
      <w:r w:rsidRPr="008B0024">
        <w:rPr>
          <w:b/>
          <w:bCs/>
          <w:sz w:val="22"/>
          <w:szCs w:val="22"/>
        </w:rPr>
        <w:t xml:space="preserve">ФОРМА 3. </w:t>
      </w:r>
      <w:bookmarkEnd w:id="199"/>
      <w:bookmarkEnd w:id="200"/>
      <w:bookmarkEnd w:id="201"/>
      <w:r w:rsidRPr="008B0024">
        <w:rPr>
          <w:b/>
          <w:bCs/>
          <w:sz w:val="22"/>
          <w:szCs w:val="22"/>
        </w:rPr>
        <w:t xml:space="preserve"> АНКЕТА УЧАСТНИКА ЗАКУПКИ</w:t>
      </w:r>
      <w:bookmarkEnd w:id="202"/>
    </w:p>
    <w:p w:rsidR="008B0024" w:rsidRPr="008B0024" w:rsidRDefault="008B0024" w:rsidP="008B0024">
      <w:pPr>
        <w:jc w:val="center"/>
        <w:rPr>
          <w:sz w:val="22"/>
          <w:szCs w:val="22"/>
        </w:rPr>
      </w:pPr>
    </w:p>
    <w:p w:rsidR="008B0024" w:rsidRPr="008B0024" w:rsidRDefault="008B0024" w:rsidP="008B0024">
      <w:pPr>
        <w:jc w:val="center"/>
        <w:rPr>
          <w:sz w:val="22"/>
          <w:szCs w:val="22"/>
        </w:rPr>
      </w:pPr>
      <w:bookmarkStart w:id="203" w:name="_Toc298234715"/>
      <w:bookmarkStart w:id="204" w:name="_Toc255987077"/>
      <w:bookmarkStart w:id="205" w:name="_Toc307936269"/>
      <w:r w:rsidRPr="008B0024">
        <w:rPr>
          <w:sz w:val="22"/>
          <w:szCs w:val="22"/>
        </w:rPr>
        <w:t>Анкета Участника закупки</w:t>
      </w:r>
      <w:bookmarkEnd w:id="203"/>
      <w:bookmarkEnd w:id="204"/>
      <w:bookmarkEnd w:id="205"/>
    </w:p>
    <w:p w:rsidR="008B0024" w:rsidRPr="008B0024" w:rsidRDefault="008B0024" w:rsidP="008B0024">
      <w:pPr>
        <w:tabs>
          <w:tab w:val="left" w:pos="1080"/>
        </w:tabs>
        <w:spacing w:after="0"/>
        <w:ind w:firstLine="540"/>
        <w:rPr>
          <w:b/>
          <w:sz w:val="22"/>
          <w:szCs w:val="22"/>
        </w:rPr>
      </w:pPr>
      <w:bookmarkStart w:id="206" w:name="_Toc247081589"/>
      <w:r w:rsidRPr="008B0024">
        <w:rPr>
          <w:b/>
          <w:sz w:val="22"/>
          <w:szCs w:val="22"/>
        </w:rPr>
        <w:t xml:space="preserve">Способ и наименование закупки _______________________________________ </w:t>
      </w:r>
    </w:p>
    <w:p w:rsidR="008B0024" w:rsidRPr="008B0024" w:rsidRDefault="008B0024" w:rsidP="008B0024">
      <w:pPr>
        <w:tabs>
          <w:tab w:val="left" w:pos="1080"/>
        </w:tabs>
        <w:spacing w:after="0"/>
        <w:ind w:firstLine="540"/>
        <w:rPr>
          <w:b/>
          <w:sz w:val="22"/>
          <w:szCs w:val="22"/>
        </w:rPr>
      </w:pPr>
      <w:r w:rsidRPr="008B0024">
        <w:rPr>
          <w:b/>
          <w:sz w:val="22"/>
          <w:szCs w:val="22"/>
        </w:rPr>
        <w:t>Лот ___</w:t>
      </w:r>
    </w:p>
    <w:p w:rsidR="008B0024" w:rsidRPr="008B0024" w:rsidRDefault="008B0024" w:rsidP="008B0024">
      <w:pPr>
        <w:tabs>
          <w:tab w:val="left" w:pos="1080"/>
        </w:tabs>
        <w:spacing w:after="0"/>
        <w:ind w:firstLine="540"/>
        <w:rPr>
          <w:b/>
          <w:sz w:val="22"/>
          <w:szCs w:val="22"/>
        </w:rPr>
      </w:pPr>
      <w:r w:rsidRPr="008B0024">
        <w:rPr>
          <w:b/>
          <w:sz w:val="22"/>
          <w:szCs w:val="22"/>
        </w:rPr>
        <w:t xml:space="preserve">Участник закупки: ________________________________ </w:t>
      </w:r>
    </w:p>
    <w:bookmarkEnd w:id="206"/>
    <w:p w:rsidR="008B0024" w:rsidRPr="008B0024" w:rsidRDefault="008B0024" w:rsidP="008B002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5585"/>
        <w:gridCol w:w="3650"/>
      </w:tblGrid>
      <w:tr w:rsidR="008B0024" w:rsidRPr="008B0024" w:rsidTr="004354D6">
        <w:trPr>
          <w:cantSplit/>
          <w:trHeight w:val="240"/>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об Участнике закупки</w:t>
            </w:r>
          </w:p>
        </w:tc>
      </w:tr>
      <w:tr w:rsidR="008B0024" w:rsidRPr="008B0024" w:rsidTr="004354D6">
        <w:trPr>
          <w:cantSplit/>
          <w:trHeight w:val="471"/>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Фирменное 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Организационно - правовая форма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Стоимость основных фондов (по балансу последнего завершенного периода)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Виды деятельности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ИНН </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КПП</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среднесписочной численности (на последнюю отчетную дату)</w:t>
            </w:r>
            <w:r w:rsidRPr="008B0024">
              <w:rPr>
                <w:sz w:val="22"/>
                <w:szCs w:val="22"/>
                <w:vertAlign w:val="superscript"/>
              </w:rPr>
              <w:footnoteReference w:id="2"/>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нарушений требований Налогового кодекса РФ (в текущем году и двум предшествующим годам)</w:t>
            </w:r>
            <w:r w:rsidRPr="008B0024">
              <w:rPr>
                <w:sz w:val="22"/>
                <w:szCs w:val="22"/>
                <w:vertAlign w:val="superscript"/>
              </w:rPr>
              <w:footnoteReference w:id="3"/>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B0024">
              <w:rPr>
                <w:sz w:val="22"/>
                <w:szCs w:val="22"/>
                <w:vertAlign w:val="superscript"/>
              </w:rPr>
              <w:footnoteReference w:id="4"/>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B0024">
              <w:rPr>
                <w:sz w:val="22"/>
                <w:szCs w:val="22"/>
                <w:vertAlign w:val="superscript"/>
              </w:rPr>
              <w:footnoteReference w:id="5"/>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Юридический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Почтовый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Фактическое местоположение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Филиалы: перечислить наименования и почтовые адреса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Телефоны Участника </w:t>
            </w:r>
            <w:proofErr w:type="spellStart"/>
            <w:r w:rsidRPr="008B0024">
              <w:rPr>
                <w:sz w:val="22"/>
                <w:szCs w:val="22"/>
              </w:rPr>
              <w:t>закупкиа</w:t>
            </w:r>
            <w:proofErr w:type="spellEnd"/>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Height w:val="116"/>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lastRenderedPageBreak/>
              <w:t>19.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Факс Участника закупки (с указанием кода города)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Адрес электронной почты Участника закупки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 xml:space="preserve">Приложение к Анкета Участника закупки – </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Перечень публичных должностных лиц</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8B0024">
          <w:rPr>
            <w:sz w:val="22"/>
            <w:szCs w:val="22"/>
          </w:rPr>
          <w:t>Конвенцией</w:t>
        </w:r>
      </w:hyperlink>
      <w:r w:rsidRPr="008B002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Российская Федерация ратифицировала </w:t>
      </w:r>
      <w:hyperlink r:id="rId19" w:history="1">
        <w:r w:rsidRPr="008B0024">
          <w:rPr>
            <w:sz w:val="22"/>
            <w:szCs w:val="22"/>
          </w:rPr>
          <w:t>Конвенцию</w:t>
        </w:r>
      </w:hyperlink>
      <w:r w:rsidRPr="008B0024">
        <w:rPr>
          <w:sz w:val="22"/>
          <w:szCs w:val="22"/>
        </w:rPr>
        <w:t xml:space="preserve"> ООН против коррупции в 2006 году (8 марта 2006 года принят Федеральный </w:t>
      </w:r>
      <w:hyperlink r:id="rId20" w:history="1">
        <w:r w:rsidRPr="008B0024">
          <w:rPr>
            <w:sz w:val="22"/>
            <w:szCs w:val="22"/>
          </w:rPr>
          <w:t>закон</w:t>
        </w:r>
      </w:hyperlink>
      <w:r w:rsidRPr="008B0024">
        <w:rPr>
          <w:sz w:val="22"/>
          <w:szCs w:val="22"/>
        </w:rPr>
        <w:t xml:space="preserve"> № 40-ФЗ "О ратификации Конвенции Организации Объединенных Наций против коррупции).</w:t>
      </w:r>
    </w:p>
    <w:p w:rsidR="008B0024" w:rsidRPr="008B0024" w:rsidRDefault="008B0024" w:rsidP="008B0024">
      <w:pPr>
        <w:widowControl w:val="0"/>
        <w:autoSpaceDE w:val="0"/>
        <w:autoSpaceDN w:val="0"/>
        <w:adjustRightInd w:val="0"/>
        <w:spacing w:after="0"/>
        <w:ind w:firstLine="567"/>
        <w:rPr>
          <w:rFonts w:eastAsia="Calibri"/>
          <w:sz w:val="22"/>
          <w:szCs w:val="22"/>
          <w:lang w:eastAsia="en-US"/>
        </w:rPr>
      </w:pPr>
      <w:r w:rsidRPr="008B002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B0024" w:rsidRPr="008B0024" w:rsidRDefault="008B0024" w:rsidP="008B0024">
      <w:pPr>
        <w:spacing w:after="0"/>
        <w:ind w:firstLine="567"/>
        <w:rPr>
          <w:sz w:val="22"/>
          <w:szCs w:val="22"/>
        </w:rPr>
      </w:pPr>
      <w:r w:rsidRPr="008B0024">
        <w:rPr>
          <w:b/>
          <w:sz w:val="22"/>
          <w:szCs w:val="22"/>
        </w:rPr>
        <w:t>1. ПУБЛИЧНОЕ ДОЛЖНОСТНОЕ ЛИЦО (ПДЛ)</w:t>
      </w:r>
      <w:r w:rsidRPr="008B002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B0024" w:rsidRPr="008B0024" w:rsidRDefault="008B0024" w:rsidP="008B0024">
      <w:pPr>
        <w:spacing w:after="0"/>
        <w:ind w:firstLine="567"/>
        <w:rPr>
          <w:sz w:val="22"/>
          <w:szCs w:val="22"/>
        </w:rPr>
      </w:pPr>
      <w:r w:rsidRPr="008B0024">
        <w:rPr>
          <w:b/>
          <w:sz w:val="22"/>
          <w:szCs w:val="22"/>
        </w:rPr>
        <w:t>2.</w:t>
      </w:r>
      <w:r w:rsidRPr="008B0024">
        <w:rPr>
          <w:sz w:val="22"/>
          <w:szCs w:val="22"/>
        </w:rPr>
        <w:t xml:space="preserve"> </w:t>
      </w:r>
      <w:r w:rsidRPr="008B0024">
        <w:rPr>
          <w:b/>
          <w:sz w:val="22"/>
          <w:szCs w:val="22"/>
        </w:rPr>
        <w:t>ИНОСТРАННОЕ ПУБЛИЧНОЕ ДОЛЖНОСТНОЕ ЛИЦО (ИПДЛ)</w:t>
      </w:r>
      <w:r w:rsidRPr="008B002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B0024" w:rsidRPr="008B0024" w:rsidRDefault="008B0024" w:rsidP="008B0024">
      <w:pPr>
        <w:spacing w:after="0"/>
        <w:ind w:firstLine="567"/>
        <w:rPr>
          <w:sz w:val="22"/>
          <w:szCs w:val="22"/>
        </w:rPr>
      </w:pPr>
      <w:r w:rsidRPr="008B002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B0024">
        <w:rPr>
          <w:sz w:val="22"/>
          <w:szCs w:val="22"/>
        </w:rPr>
        <w:t>Вольфсбергской</w:t>
      </w:r>
      <w:proofErr w:type="spellEnd"/>
      <w:r w:rsidRPr="008B002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B0024">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B0024" w:rsidRPr="008B0024" w:rsidRDefault="008B0024" w:rsidP="008B0024">
      <w:pPr>
        <w:spacing w:after="0"/>
        <w:ind w:firstLine="567"/>
        <w:rPr>
          <w:sz w:val="22"/>
          <w:szCs w:val="22"/>
        </w:rPr>
      </w:pPr>
      <w:r w:rsidRPr="008B0024">
        <w:rPr>
          <w:b/>
          <w:sz w:val="22"/>
          <w:szCs w:val="22"/>
        </w:rPr>
        <w:t>3. РОССИЙСКИЕ ПУБЛИЧНЫЕ ДОЛЖНОСТНЫЕ ЛИЦА (РПДЛ)</w:t>
      </w:r>
      <w:r w:rsidRPr="008B002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B0024" w:rsidRPr="008B0024" w:rsidRDefault="008B0024" w:rsidP="008B0024">
      <w:pPr>
        <w:spacing w:after="0"/>
        <w:ind w:firstLine="567"/>
        <w:rPr>
          <w:sz w:val="22"/>
          <w:szCs w:val="22"/>
        </w:rPr>
      </w:pPr>
      <w:r w:rsidRPr="008B002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w:t>
      </w:r>
      <w:bookmarkStart w:id="207" w:name="Par54"/>
      <w:bookmarkEnd w:id="207"/>
      <w:r w:rsidRPr="008B0024">
        <w:rPr>
          <w:b/>
          <w:sz w:val="22"/>
          <w:szCs w:val="22"/>
        </w:rPr>
        <w:t>4. МЕЖДУНАРОДНОЕ ПУБЛИЧНОЕ ДОЛЖНОСТНОЕ ЛИЦО (МПДЛ</w:t>
      </w:r>
      <w:r w:rsidRPr="008B002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B0024" w:rsidRPr="008B0024" w:rsidRDefault="008B0024" w:rsidP="008B0024">
      <w:pPr>
        <w:spacing w:after="0"/>
        <w:ind w:firstLine="567"/>
        <w:rPr>
          <w:sz w:val="22"/>
          <w:szCs w:val="22"/>
        </w:rPr>
      </w:pPr>
      <w:r w:rsidRPr="008B0024">
        <w:rPr>
          <w:b/>
          <w:sz w:val="22"/>
          <w:szCs w:val="22"/>
        </w:rPr>
        <w:t>5. ЛИЦО, СВЯЗАННОЕ С ПДЛ</w:t>
      </w:r>
      <w:r w:rsidRPr="008B002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8B0024" w:rsidRPr="008B0024" w:rsidRDefault="008B0024" w:rsidP="008B0024">
      <w:pPr>
        <w:ind w:firstLine="567"/>
        <w:rPr>
          <w:sz w:val="22"/>
          <w:szCs w:val="22"/>
        </w:rPr>
      </w:pPr>
      <w:r w:rsidRPr="008B0024">
        <w:rPr>
          <w:b/>
          <w:sz w:val="22"/>
          <w:szCs w:val="22"/>
        </w:rPr>
        <w:t>6. МЕЖДУНАРОДНЫЕ ОРГАНИЗАЦИИ</w:t>
      </w:r>
      <w:r w:rsidRPr="008B002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B0024">
        <w:rPr>
          <w:sz w:val="22"/>
          <w:szCs w:val="22"/>
        </w:rPr>
        <w:lastRenderedPageBreak/>
        <w:t>военные международные организации, такие как НАТО, и экономические организации, такие как Всемирная торговая организация или АСЕАН, и т</w:t>
      </w:r>
    </w:p>
    <w:p w:rsidR="008B0024" w:rsidRPr="008B0024" w:rsidRDefault="008B0024" w:rsidP="008B0024">
      <w:pPr>
        <w:widowControl w:val="0"/>
        <w:autoSpaceDE w:val="0"/>
        <w:autoSpaceDN w:val="0"/>
        <w:adjustRightInd w:val="0"/>
        <w:spacing w:after="0"/>
        <w:ind w:firstLine="540"/>
        <w:outlineLvl w:val="3"/>
        <w:rPr>
          <w:rFonts w:eastAsia="Calibri"/>
          <w:sz w:val="22"/>
          <w:szCs w:val="22"/>
          <w:lang w:eastAsia="en-US"/>
        </w:rPr>
      </w:pPr>
      <w:r w:rsidRPr="008B0024">
        <w:rPr>
          <w:rFonts w:eastAsia="Calibri"/>
          <w:sz w:val="22"/>
          <w:szCs w:val="22"/>
          <w:lang w:eastAsia="en-US"/>
        </w:rPr>
        <w:br w:type="page"/>
      </w:r>
    </w:p>
    <w:p w:rsidR="008B0024" w:rsidRPr="008B0024" w:rsidRDefault="008B0024" w:rsidP="008B0024">
      <w:pPr>
        <w:keepNext/>
        <w:tabs>
          <w:tab w:val="num" w:pos="576"/>
        </w:tabs>
        <w:ind w:left="576" w:hanging="576"/>
        <w:jc w:val="center"/>
        <w:outlineLvl w:val="1"/>
        <w:rPr>
          <w:b/>
          <w:bCs/>
          <w:sz w:val="22"/>
          <w:szCs w:val="22"/>
        </w:rPr>
      </w:pPr>
      <w:bookmarkStart w:id="208" w:name="_Toc61602011"/>
      <w:r w:rsidRPr="008B0024">
        <w:rPr>
          <w:b/>
          <w:bCs/>
          <w:sz w:val="22"/>
          <w:szCs w:val="22"/>
        </w:rPr>
        <w:lastRenderedPageBreak/>
        <w:t>ФОРМА 4. ТЕХНИЧЕСКОЕ ПРЕДЛОЖЕНИЕ</w:t>
      </w:r>
      <w:bookmarkEnd w:id="208"/>
    </w:p>
    <w:p w:rsidR="008B0024" w:rsidRPr="008B0024" w:rsidRDefault="008B0024" w:rsidP="008B0024">
      <w:pPr>
        <w:jc w:val="center"/>
        <w:rPr>
          <w:sz w:val="22"/>
          <w:szCs w:val="22"/>
        </w:rPr>
      </w:pPr>
    </w:p>
    <w:p w:rsidR="008B0024" w:rsidRPr="008B0024" w:rsidRDefault="008B0024" w:rsidP="008B0024">
      <w:pPr>
        <w:widowControl w:val="0"/>
        <w:tabs>
          <w:tab w:val="left" w:pos="1080"/>
        </w:tabs>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left"/>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r w:rsidRPr="008B0024">
        <w:rPr>
          <w:sz w:val="22"/>
          <w:szCs w:val="22"/>
        </w:rPr>
        <w:br/>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b/>
          <w:sz w:val="22"/>
          <w:szCs w:val="22"/>
        </w:rPr>
      </w:pPr>
      <w:r w:rsidRPr="008B0024">
        <w:rPr>
          <w:b/>
          <w:sz w:val="22"/>
          <w:szCs w:val="22"/>
        </w:rPr>
        <w:t>Техническое предложение на выполнение работ</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color w:val="000000"/>
          <w:sz w:val="22"/>
          <w:szCs w:val="22"/>
        </w:rPr>
      </w:pPr>
      <w:r w:rsidRPr="008B0024">
        <w:rPr>
          <w:color w:val="000000"/>
          <w:sz w:val="22"/>
          <w:szCs w:val="22"/>
        </w:rPr>
        <w:t>Наименование и адрес Участника запроса предложений: _________________________________</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i/>
          <w:color w:val="000000"/>
          <w:sz w:val="22"/>
          <w:szCs w:val="22"/>
        </w:rPr>
      </w:pPr>
      <w:r w:rsidRPr="008B002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bookmarkStart w:id="209" w:name="_Toc247081500"/>
    </w:p>
    <w:p w:rsidR="008B0024" w:rsidRPr="008B0024" w:rsidRDefault="008B0024" w:rsidP="008B0024">
      <w:pPr>
        <w:widowControl w:val="0"/>
        <w:tabs>
          <w:tab w:val="left" w:pos="1080"/>
        </w:tabs>
        <w:spacing w:after="0"/>
        <w:rPr>
          <w:b/>
          <w:sz w:val="22"/>
          <w:szCs w:val="22"/>
        </w:rPr>
      </w:pPr>
      <w:r w:rsidRPr="008B0024">
        <w:rPr>
          <w:b/>
          <w:sz w:val="22"/>
          <w:szCs w:val="22"/>
        </w:rPr>
        <w:t>М.П.</w:t>
      </w:r>
      <w:bookmarkEnd w:id="209"/>
    </w:p>
    <w:p w:rsidR="008B0024" w:rsidRPr="008B0024" w:rsidRDefault="008B0024" w:rsidP="008B0024">
      <w:pPr>
        <w:widowControl w:val="0"/>
        <w:tabs>
          <w:tab w:val="left" w:pos="1080"/>
        </w:tabs>
        <w:spacing w:after="0"/>
        <w:rPr>
          <w:b/>
          <w:sz w:val="22"/>
          <w:szCs w:val="22"/>
        </w:rPr>
      </w:pPr>
      <w:bookmarkStart w:id="210" w:name="_Toc247081501"/>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Инструкции по заполнению</w:t>
      </w:r>
      <w:bookmarkEnd w:id="210"/>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приводит номер и дату письма о подаче оферты, приложением к которому является данное техническое предложение.</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11" w:name="_Toc119343918"/>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2" w:name="_Toc507418006"/>
      <w:bookmarkStart w:id="213" w:name="_Toc475438334"/>
      <w:bookmarkStart w:id="214" w:name="_Toc436140128"/>
      <w:bookmarkStart w:id="215" w:name="_Toc307936261"/>
      <w:bookmarkStart w:id="216" w:name="_Toc61602012"/>
      <w:bookmarkEnd w:id="211"/>
      <w:r w:rsidRPr="008B0024">
        <w:rPr>
          <w:b/>
          <w:bCs/>
          <w:sz w:val="22"/>
          <w:szCs w:val="22"/>
        </w:rPr>
        <w:lastRenderedPageBreak/>
        <w:t>ФОРМА 5.</w:t>
      </w:r>
      <w:bookmarkEnd w:id="212"/>
      <w:bookmarkEnd w:id="213"/>
      <w:bookmarkEnd w:id="214"/>
      <w:bookmarkEnd w:id="215"/>
      <w:r w:rsidRPr="008B0024">
        <w:rPr>
          <w:b/>
          <w:bCs/>
          <w:sz w:val="22"/>
          <w:szCs w:val="22"/>
        </w:rPr>
        <w:t xml:space="preserve"> СПРАВКА ОБ ОПЫТЕ ВЫПОЛНЕНИЯ АНАЛОГИЧНЫХ ДОГОВОРОВ</w:t>
      </w:r>
      <w:bookmarkEnd w:id="216"/>
    </w:p>
    <w:p w:rsidR="008B0024" w:rsidRPr="008B0024" w:rsidRDefault="008B0024" w:rsidP="008B0024">
      <w:pPr>
        <w:keepNext/>
        <w:tabs>
          <w:tab w:val="num" w:pos="576"/>
        </w:tabs>
        <w:ind w:left="576" w:hanging="576"/>
        <w:jc w:val="center"/>
        <w:outlineLvl w:val="1"/>
        <w:rPr>
          <w:b/>
          <w:bCs/>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r w:rsidRPr="008B0024">
        <w:rPr>
          <w:b/>
          <w:sz w:val="22"/>
          <w:szCs w:val="22"/>
        </w:rPr>
        <w:t>Справка об опыте выполнения аналогичных по характеру и объему работ</w:t>
      </w:r>
    </w:p>
    <w:p w:rsidR="008B0024" w:rsidRPr="008B0024" w:rsidRDefault="008B0024" w:rsidP="008B002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8B0024" w:rsidRPr="008B0024" w:rsidTr="004354D6">
        <w:trPr>
          <w:cantSplit/>
          <w:trHeight w:val="423"/>
          <w:tblHeader/>
        </w:trPr>
        <w:tc>
          <w:tcPr>
            <w:tcW w:w="527" w:type="dxa"/>
            <w:vMerge w:val="restart"/>
          </w:tcPr>
          <w:p w:rsidR="008B0024" w:rsidRPr="008B0024" w:rsidRDefault="008B0024" w:rsidP="008B0024">
            <w:pPr>
              <w:widowControl w:val="0"/>
              <w:spacing w:after="0"/>
              <w:rPr>
                <w:sz w:val="22"/>
                <w:szCs w:val="22"/>
              </w:rPr>
            </w:pPr>
            <w:r w:rsidRPr="008B0024">
              <w:rPr>
                <w:sz w:val="22"/>
                <w:szCs w:val="22"/>
              </w:rPr>
              <w:t>№п/п</w:t>
            </w:r>
          </w:p>
        </w:tc>
        <w:tc>
          <w:tcPr>
            <w:tcW w:w="2133" w:type="dxa"/>
            <w:vMerge w:val="restart"/>
          </w:tcPr>
          <w:p w:rsidR="008B0024" w:rsidRPr="008B0024" w:rsidRDefault="008B0024" w:rsidP="008B0024">
            <w:pPr>
              <w:widowControl w:val="0"/>
              <w:spacing w:after="0"/>
              <w:rPr>
                <w:sz w:val="22"/>
                <w:szCs w:val="22"/>
              </w:rPr>
            </w:pPr>
            <w:r w:rsidRPr="008B002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8B0024" w:rsidRPr="008B0024" w:rsidRDefault="008B0024" w:rsidP="008B0024">
            <w:pPr>
              <w:widowControl w:val="0"/>
              <w:spacing w:after="0"/>
              <w:rPr>
                <w:sz w:val="22"/>
                <w:szCs w:val="22"/>
              </w:rPr>
            </w:pPr>
            <w:r w:rsidRPr="008B0024">
              <w:rPr>
                <w:sz w:val="22"/>
                <w:szCs w:val="22"/>
              </w:rPr>
              <w:t>Заказчик (наименование, адрес, контактное лицо, контактные телефоны)</w:t>
            </w:r>
          </w:p>
        </w:tc>
        <w:tc>
          <w:tcPr>
            <w:tcW w:w="1275" w:type="dxa"/>
            <w:vMerge w:val="restart"/>
          </w:tcPr>
          <w:p w:rsidR="008B0024" w:rsidRPr="008B0024" w:rsidRDefault="008B0024" w:rsidP="008B0024">
            <w:pPr>
              <w:widowControl w:val="0"/>
              <w:spacing w:after="0"/>
              <w:rPr>
                <w:sz w:val="22"/>
                <w:szCs w:val="22"/>
              </w:rPr>
            </w:pPr>
            <w:r w:rsidRPr="008B0024">
              <w:rPr>
                <w:sz w:val="22"/>
                <w:szCs w:val="22"/>
              </w:rPr>
              <w:t xml:space="preserve">Предмет договора, вид работ </w:t>
            </w:r>
            <w:r w:rsidRPr="008B0024">
              <w:rPr>
                <w:bCs/>
                <w:iCs/>
                <w:sz w:val="22"/>
                <w:szCs w:val="22"/>
              </w:rPr>
              <w:t>(объем и состав работ, описание основных условий договора)</w:t>
            </w:r>
          </w:p>
        </w:tc>
        <w:tc>
          <w:tcPr>
            <w:tcW w:w="4253" w:type="dxa"/>
            <w:gridSpan w:val="3"/>
          </w:tcPr>
          <w:p w:rsidR="008B0024" w:rsidRPr="008B0024" w:rsidRDefault="008B0024" w:rsidP="008B0024">
            <w:pPr>
              <w:widowControl w:val="0"/>
              <w:spacing w:after="0"/>
              <w:jc w:val="center"/>
              <w:rPr>
                <w:sz w:val="22"/>
                <w:szCs w:val="22"/>
              </w:rPr>
            </w:pPr>
            <w:r w:rsidRPr="008B0024">
              <w:rPr>
                <w:sz w:val="22"/>
                <w:szCs w:val="22"/>
              </w:rPr>
              <w:t>Сумма по договору, рублей</w:t>
            </w:r>
          </w:p>
        </w:tc>
        <w:tc>
          <w:tcPr>
            <w:tcW w:w="1276" w:type="dxa"/>
            <w:shd w:val="clear" w:color="auto" w:fill="auto"/>
          </w:tcPr>
          <w:p w:rsidR="008B0024" w:rsidRPr="008B0024" w:rsidRDefault="008B0024" w:rsidP="008B0024">
            <w:pPr>
              <w:widowControl w:val="0"/>
              <w:spacing w:after="0"/>
              <w:jc w:val="left"/>
              <w:rPr>
                <w:sz w:val="22"/>
                <w:szCs w:val="22"/>
              </w:rPr>
            </w:pPr>
          </w:p>
        </w:tc>
      </w:tr>
      <w:tr w:rsidR="008B0024" w:rsidRPr="008B0024" w:rsidTr="004354D6">
        <w:trPr>
          <w:cantSplit/>
          <w:trHeight w:val="1603"/>
          <w:tblHeader/>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jc w:val="left"/>
              <w:rPr>
                <w:sz w:val="22"/>
                <w:szCs w:val="22"/>
              </w:rPr>
            </w:pPr>
            <w:r w:rsidRPr="008B0024">
              <w:rPr>
                <w:sz w:val="22"/>
                <w:szCs w:val="22"/>
              </w:rPr>
              <w:t>Общая сумма по договору</w:t>
            </w:r>
          </w:p>
        </w:tc>
        <w:tc>
          <w:tcPr>
            <w:tcW w:w="1701" w:type="dxa"/>
          </w:tcPr>
          <w:p w:rsidR="008B0024" w:rsidRPr="008B0024" w:rsidRDefault="008B0024" w:rsidP="008B0024">
            <w:pPr>
              <w:widowControl w:val="0"/>
              <w:spacing w:after="0"/>
              <w:jc w:val="left"/>
              <w:rPr>
                <w:sz w:val="22"/>
                <w:szCs w:val="22"/>
              </w:rPr>
            </w:pPr>
            <w:r w:rsidRPr="008B0024">
              <w:rPr>
                <w:sz w:val="22"/>
                <w:szCs w:val="22"/>
              </w:rPr>
              <w:t>Номенклатура и объемы работ, соответствующие объемам, указанным в ТЗ</w:t>
            </w:r>
          </w:p>
        </w:tc>
        <w:tc>
          <w:tcPr>
            <w:tcW w:w="1276" w:type="dxa"/>
          </w:tcPr>
          <w:p w:rsidR="008B0024" w:rsidRPr="008B0024" w:rsidRDefault="008B0024" w:rsidP="008B0024">
            <w:pPr>
              <w:widowControl w:val="0"/>
              <w:spacing w:after="0"/>
              <w:rPr>
                <w:sz w:val="22"/>
                <w:szCs w:val="22"/>
              </w:rPr>
            </w:pPr>
            <w:r w:rsidRPr="008B0024">
              <w:rPr>
                <w:sz w:val="22"/>
                <w:szCs w:val="22"/>
              </w:rPr>
              <w:t>Сумма работ</w:t>
            </w:r>
          </w:p>
        </w:tc>
        <w:tc>
          <w:tcPr>
            <w:tcW w:w="1276" w:type="dxa"/>
          </w:tcPr>
          <w:p w:rsidR="008B0024" w:rsidRPr="008B0024" w:rsidRDefault="008B0024" w:rsidP="008B0024">
            <w:pPr>
              <w:widowControl w:val="0"/>
              <w:spacing w:after="0"/>
              <w:rPr>
                <w:sz w:val="22"/>
                <w:szCs w:val="22"/>
              </w:rPr>
            </w:pPr>
            <w:r w:rsidRPr="008B0024">
              <w:rPr>
                <w:sz w:val="22"/>
                <w:szCs w:val="22"/>
              </w:rPr>
              <w:t>Примечания</w:t>
            </w: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1</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73"/>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«2020»</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1</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«2021»</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Pr>
        <w:tc>
          <w:tcPr>
            <w:tcW w:w="5211" w:type="dxa"/>
            <w:gridSpan w:val="4"/>
          </w:tcPr>
          <w:p w:rsidR="008B0024" w:rsidRPr="008B0024" w:rsidRDefault="008B0024" w:rsidP="008B0024">
            <w:pPr>
              <w:widowControl w:val="0"/>
              <w:spacing w:after="0"/>
              <w:rPr>
                <w:b/>
                <w:sz w:val="22"/>
                <w:szCs w:val="22"/>
              </w:rPr>
            </w:pPr>
            <w:r w:rsidRPr="008B0024">
              <w:rPr>
                <w:b/>
                <w:sz w:val="22"/>
                <w:szCs w:val="22"/>
              </w:rPr>
              <w:t xml:space="preserve">ИТОГО </w:t>
            </w:r>
          </w:p>
        </w:tc>
        <w:tc>
          <w:tcPr>
            <w:tcW w:w="1276" w:type="dxa"/>
          </w:tcPr>
          <w:p w:rsidR="008B0024" w:rsidRPr="008B0024" w:rsidRDefault="008B0024" w:rsidP="008B0024">
            <w:pPr>
              <w:widowControl w:val="0"/>
              <w:spacing w:after="0"/>
              <w:rPr>
                <w:b/>
                <w:sz w:val="22"/>
                <w:szCs w:val="22"/>
              </w:rPr>
            </w:pPr>
          </w:p>
        </w:tc>
        <w:tc>
          <w:tcPr>
            <w:tcW w:w="1701"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r>
    </w:tbl>
    <w:p w:rsidR="008B0024" w:rsidRPr="008B0024" w:rsidRDefault="008B0024" w:rsidP="008B0024">
      <w:pPr>
        <w:widowControl w:val="0"/>
        <w:spacing w:after="0"/>
        <w:rPr>
          <w:sz w:val="22"/>
          <w:szCs w:val="22"/>
        </w:rPr>
      </w:pPr>
      <w:r w:rsidRPr="008B002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8B0024" w:rsidRPr="008B0024" w:rsidRDefault="008B0024" w:rsidP="008B0024">
      <w:pPr>
        <w:widowControl w:val="0"/>
        <w:numPr>
          <w:ilvl w:val="0"/>
          <w:numId w:val="27"/>
        </w:numPr>
        <w:suppressAutoHyphens/>
        <w:spacing w:before="120" w:after="0"/>
        <w:ind w:left="709" w:firstLine="567"/>
        <w:jc w:val="left"/>
        <w:rPr>
          <w:sz w:val="22"/>
          <w:szCs w:val="22"/>
        </w:rPr>
      </w:pPr>
      <w:r w:rsidRPr="008B0024">
        <w:rPr>
          <w:sz w:val="22"/>
          <w:szCs w:val="22"/>
        </w:rPr>
        <w:t>Участник может включать и незавершенные договоры, обязательно отмечая данный факт и указав процент выполнения.</w:t>
      </w: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7" w:name="_Toc61602013"/>
      <w:r w:rsidRPr="008B0024">
        <w:rPr>
          <w:b/>
          <w:bCs/>
          <w:sz w:val="22"/>
          <w:szCs w:val="22"/>
        </w:rPr>
        <w:lastRenderedPageBreak/>
        <w:t>ФОРМА 6. СПРАВКА О МАТЕРИАЛЬНО-ТЕХНИЧЕСКИХ РЕСУРСАХ</w:t>
      </w:r>
      <w:bookmarkEnd w:id="217"/>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материально-технических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Сводная информация о планируемых к привлечению для выполнения договора МТР</w:t>
      </w:r>
    </w:p>
    <w:p w:rsidR="008B0024" w:rsidRPr="008B0024" w:rsidRDefault="008B0024" w:rsidP="008B0024">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8B0024" w:rsidRPr="008B0024" w:rsidTr="004354D6">
        <w:trPr>
          <w:cantSplit/>
          <w:trHeight w:val="530"/>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p w:rsidR="008B0024" w:rsidRPr="008B0024" w:rsidRDefault="008B0024" w:rsidP="008B0024">
            <w:pPr>
              <w:widowControl w:val="0"/>
              <w:spacing w:before="40" w:after="40"/>
              <w:ind w:right="57"/>
              <w:jc w:val="left"/>
              <w:rPr>
                <w:sz w:val="22"/>
                <w:szCs w:val="22"/>
              </w:rPr>
            </w:pPr>
            <w:r w:rsidRPr="008B0024">
              <w:rPr>
                <w:sz w:val="22"/>
                <w:szCs w:val="22"/>
              </w:rPr>
              <w:t>п/п</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Наименование и основные технические характеристики</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Местонахождение</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Право собственности или иное право (хозяйственного ведения, оперативного управления)</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Предназначение (с точки зрения выполнения Договора)</w:t>
            </w:r>
          </w:p>
        </w:tc>
        <w:tc>
          <w:tcPr>
            <w:tcW w:w="1567" w:type="dxa"/>
          </w:tcPr>
          <w:p w:rsidR="008B0024" w:rsidRPr="008B0024" w:rsidRDefault="008B0024" w:rsidP="008B0024">
            <w:pPr>
              <w:widowControl w:val="0"/>
              <w:spacing w:before="40" w:after="40"/>
              <w:ind w:right="57"/>
              <w:jc w:val="center"/>
              <w:rPr>
                <w:sz w:val="22"/>
                <w:szCs w:val="22"/>
              </w:rPr>
            </w:pPr>
            <w:r w:rsidRPr="008B0024">
              <w:rPr>
                <w:sz w:val="22"/>
                <w:szCs w:val="22"/>
              </w:rPr>
              <w:t>Состояние</w:t>
            </w:r>
          </w:p>
        </w:tc>
        <w:tc>
          <w:tcPr>
            <w:tcW w:w="1613" w:type="dxa"/>
          </w:tcPr>
          <w:p w:rsidR="008B0024" w:rsidRPr="008B0024" w:rsidRDefault="008B0024" w:rsidP="008B0024">
            <w:pPr>
              <w:widowControl w:val="0"/>
              <w:spacing w:before="40" w:after="40"/>
              <w:ind w:right="57"/>
              <w:jc w:val="center"/>
              <w:rPr>
                <w:sz w:val="22"/>
                <w:szCs w:val="22"/>
              </w:rPr>
            </w:pPr>
            <w:r w:rsidRPr="008B0024">
              <w:rPr>
                <w:sz w:val="22"/>
                <w:szCs w:val="22"/>
              </w:rPr>
              <w:t>Примечания</w:t>
            </w: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Cs/>
          <w:sz w:val="22"/>
          <w:szCs w:val="22"/>
        </w:rPr>
      </w:pP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8" w:name="_Toc61602014"/>
      <w:r w:rsidRPr="008B0024">
        <w:rPr>
          <w:b/>
          <w:bCs/>
          <w:sz w:val="22"/>
          <w:szCs w:val="22"/>
        </w:rPr>
        <w:lastRenderedPageBreak/>
        <w:t>ФОРМА 7. СПРАВКА О КАДРОВЫХ РЕСУРСАХ</w:t>
      </w:r>
      <w:bookmarkEnd w:id="218"/>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кадровых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Таблица-1. Основные кадровые ресурсы</w:t>
      </w:r>
    </w:p>
    <w:p w:rsidR="008B0024" w:rsidRPr="008B0024" w:rsidRDefault="008B0024" w:rsidP="008B0024">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8B0024" w:rsidRPr="008B0024" w:rsidTr="004354D6">
        <w:tc>
          <w:tcPr>
            <w:tcW w:w="648" w:type="dxa"/>
            <w:vAlign w:val="center"/>
          </w:tcPr>
          <w:p w:rsidR="008B0024" w:rsidRPr="008B0024" w:rsidRDefault="008B0024" w:rsidP="008B0024">
            <w:pPr>
              <w:widowControl w:val="0"/>
              <w:spacing w:after="0"/>
              <w:rPr>
                <w:sz w:val="22"/>
                <w:szCs w:val="22"/>
              </w:rPr>
            </w:pPr>
            <w:r w:rsidRPr="008B0024">
              <w:rPr>
                <w:sz w:val="22"/>
                <w:szCs w:val="22"/>
              </w:rPr>
              <w:t>№п/п</w:t>
            </w:r>
          </w:p>
        </w:tc>
        <w:tc>
          <w:tcPr>
            <w:tcW w:w="2384" w:type="dxa"/>
            <w:vAlign w:val="center"/>
          </w:tcPr>
          <w:p w:rsidR="008B0024" w:rsidRPr="008B0024" w:rsidRDefault="008B0024" w:rsidP="008B0024">
            <w:pPr>
              <w:widowControl w:val="0"/>
              <w:spacing w:after="0"/>
              <w:jc w:val="center"/>
              <w:rPr>
                <w:sz w:val="22"/>
                <w:szCs w:val="22"/>
              </w:rPr>
            </w:pPr>
            <w:r w:rsidRPr="008B0024">
              <w:rPr>
                <w:sz w:val="22"/>
                <w:szCs w:val="22"/>
              </w:rPr>
              <w:t>Ф.И.О. специалиста</w:t>
            </w:r>
          </w:p>
        </w:tc>
        <w:tc>
          <w:tcPr>
            <w:tcW w:w="2710" w:type="dxa"/>
            <w:vAlign w:val="center"/>
          </w:tcPr>
          <w:p w:rsidR="008B0024" w:rsidRPr="008B0024" w:rsidRDefault="008B0024" w:rsidP="008B0024">
            <w:pPr>
              <w:widowControl w:val="0"/>
              <w:spacing w:after="0"/>
              <w:jc w:val="center"/>
              <w:rPr>
                <w:sz w:val="22"/>
                <w:szCs w:val="22"/>
              </w:rPr>
            </w:pPr>
            <w:r w:rsidRPr="008B0024">
              <w:rPr>
                <w:sz w:val="22"/>
                <w:szCs w:val="22"/>
              </w:rPr>
              <w:t>Аттестат, допуск, свидетельство, диплом</w:t>
            </w:r>
          </w:p>
          <w:p w:rsidR="008B0024" w:rsidRPr="008B0024" w:rsidRDefault="008B0024" w:rsidP="008B0024">
            <w:pPr>
              <w:widowControl w:val="0"/>
              <w:spacing w:after="0"/>
              <w:jc w:val="center"/>
              <w:rPr>
                <w:sz w:val="22"/>
                <w:szCs w:val="22"/>
              </w:rPr>
            </w:pPr>
            <w:r w:rsidRPr="008B0024">
              <w:rPr>
                <w:sz w:val="22"/>
                <w:szCs w:val="22"/>
              </w:rPr>
              <w:t>(необходимые для выполнения работ)</w:t>
            </w:r>
          </w:p>
        </w:tc>
        <w:tc>
          <w:tcPr>
            <w:tcW w:w="1914" w:type="dxa"/>
            <w:vAlign w:val="center"/>
          </w:tcPr>
          <w:p w:rsidR="008B0024" w:rsidRPr="008B0024" w:rsidRDefault="008B0024" w:rsidP="008B0024">
            <w:pPr>
              <w:widowControl w:val="0"/>
              <w:spacing w:after="0"/>
              <w:jc w:val="center"/>
              <w:rPr>
                <w:sz w:val="22"/>
                <w:szCs w:val="22"/>
              </w:rPr>
            </w:pPr>
            <w:r w:rsidRPr="008B0024">
              <w:rPr>
                <w:sz w:val="22"/>
                <w:szCs w:val="22"/>
              </w:rPr>
              <w:t>Должность</w:t>
            </w:r>
          </w:p>
        </w:tc>
        <w:tc>
          <w:tcPr>
            <w:tcW w:w="2375" w:type="dxa"/>
            <w:vAlign w:val="center"/>
          </w:tcPr>
          <w:p w:rsidR="008B0024" w:rsidRPr="008B0024" w:rsidRDefault="008B0024" w:rsidP="008B0024">
            <w:pPr>
              <w:widowControl w:val="0"/>
              <w:spacing w:after="0"/>
              <w:jc w:val="center"/>
              <w:rPr>
                <w:sz w:val="22"/>
                <w:szCs w:val="22"/>
              </w:rPr>
            </w:pPr>
            <w:r w:rsidRPr="008B0024">
              <w:rPr>
                <w:sz w:val="22"/>
                <w:szCs w:val="22"/>
              </w:rPr>
              <w:t>Стаж работы в данной или аналогичной должности, лет</w:t>
            </w:r>
          </w:p>
        </w:tc>
      </w:tr>
      <w:tr w:rsidR="008B0024" w:rsidRPr="008B0024" w:rsidTr="004354D6">
        <w:tc>
          <w:tcPr>
            <w:tcW w:w="10031" w:type="dxa"/>
            <w:gridSpan w:val="5"/>
          </w:tcPr>
          <w:p w:rsidR="008B0024" w:rsidRPr="008B0024" w:rsidRDefault="008B0024" w:rsidP="008B0024">
            <w:pPr>
              <w:widowControl w:val="0"/>
              <w:spacing w:after="0"/>
              <w:rPr>
                <w:sz w:val="22"/>
                <w:szCs w:val="22"/>
              </w:rPr>
            </w:pPr>
            <w:r w:rsidRPr="008B0024">
              <w:rPr>
                <w:sz w:val="22"/>
                <w:szCs w:val="22"/>
              </w:rPr>
              <w:t>Руководящее звено (руководитель и его заместители)</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Специалисты (</w:t>
            </w:r>
            <w:r w:rsidRPr="008B0024">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B0024">
              <w:rPr>
                <w:sz w:val="22"/>
                <w:szCs w:val="22"/>
              </w:rPr>
              <w:t>)</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Прочий персонал (</w:t>
            </w:r>
            <w:r w:rsidRPr="008B0024">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B0024">
              <w:rPr>
                <w:sz w:val="22"/>
                <w:szCs w:val="22"/>
              </w:rPr>
              <w:t>)</w:t>
            </w: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color w:val="FF6600"/>
          <w:sz w:val="22"/>
          <w:szCs w:val="22"/>
        </w:rPr>
      </w:pPr>
      <w:r w:rsidRPr="008B0024">
        <w:rPr>
          <w:sz w:val="22"/>
          <w:szCs w:val="22"/>
        </w:rPr>
        <w:tab/>
      </w:r>
      <w:r w:rsidRPr="008B0024">
        <w:rPr>
          <w:b/>
          <w:sz w:val="22"/>
          <w:szCs w:val="22"/>
        </w:rPr>
        <w:t>Таблица-2. Прочий персонал</w:t>
      </w:r>
    </w:p>
    <w:p w:rsidR="008B0024" w:rsidRPr="008B0024" w:rsidRDefault="008B0024" w:rsidP="008B0024">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Группа специалистов</w:t>
            </w:r>
          </w:p>
        </w:tc>
        <w:tc>
          <w:tcPr>
            <w:tcW w:w="5003" w:type="dxa"/>
          </w:tcPr>
          <w:p w:rsidR="008B0024" w:rsidRPr="008B0024" w:rsidRDefault="008B0024" w:rsidP="008B0024">
            <w:pPr>
              <w:widowControl w:val="0"/>
              <w:spacing w:after="0"/>
              <w:jc w:val="center"/>
              <w:rPr>
                <w:color w:val="000000"/>
                <w:sz w:val="22"/>
                <w:szCs w:val="22"/>
              </w:rPr>
            </w:pPr>
            <w:r w:rsidRPr="008B0024">
              <w:rPr>
                <w:color w:val="000000"/>
                <w:sz w:val="22"/>
                <w:szCs w:val="22"/>
              </w:rPr>
              <w:t>Штатная численность, чел.</w:t>
            </w: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Руководящий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Инженерно-технический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Рабочие и вспомогательный персонал</w:t>
            </w:r>
          </w:p>
        </w:tc>
        <w:tc>
          <w:tcPr>
            <w:tcW w:w="5003" w:type="dxa"/>
          </w:tcPr>
          <w:p w:rsidR="008B0024" w:rsidRPr="008B0024" w:rsidRDefault="008B0024" w:rsidP="008B0024">
            <w:pPr>
              <w:widowControl w:val="0"/>
              <w:spacing w:after="0"/>
              <w:jc w:val="center"/>
              <w:rPr>
                <w:color w:val="000000"/>
                <w:sz w:val="22"/>
                <w:szCs w:val="22"/>
              </w:rPr>
            </w:pPr>
          </w:p>
        </w:tc>
      </w:tr>
    </w:tbl>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43"/>
        </w:numPr>
        <w:suppressAutoHyphens/>
        <w:spacing w:before="120" w:after="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8B0024" w:rsidRPr="008B0024" w:rsidRDefault="008B0024" w:rsidP="008B0024">
      <w:pPr>
        <w:widowControl w:val="0"/>
        <w:numPr>
          <w:ilvl w:val="0"/>
          <w:numId w:val="43"/>
        </w:numPr>
        <w:suppressAutoHyphens/>
        <w:spacing w:before="120" w:after="0"/>
        <w:ind w:left="709" w:firstLine="567"/>
        <w:jc w:val="center"/>
        <w:rPr>
          <w:b/>
          <w:sz w:val="22"/>
          <w:szCs w:val="22"/>
        </w:rPr>
      </w:pPr>
      <w:r w:rsidRPr="008B0024">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9" w:name="_Toc61602015"/>
      <w:r w:rsidRPr="008B0024">
        <w:rPr>
          <w:b/>
          <w:bCs/>
          <w:sz w:val="22"/>
          <w:szCs w:val="22"/>
        </w:rPr>
        <w:lastRenderedPageBreak/>
        <w:t>ФОРМА 8. ИНФОРМАЦИЯ О СОБСТВЕННИКАХ (ВКЛЮЧАЯ КОНЕЧНЫХ БЕНЕФИЦИАРОВ)</w:t>
      </w:r>
      <w:bookmarkEnd w:id="219"/>
    </w:p>
    <w:p w:rsidR="008B0024" w:rsidRPr="008B0024" w:rsidRDefault="008B0024" w:rsidP="008B0024">
      <w:pPr>
        <w:jc w:val="center"/>
        <w:rPr>
          <w:b/>
          <w:sz w:val="22"/>
          <w:szCs w:val="22"/>
        </w:rPr>
      </w:pPr>
    </w:p>
    <w:p w:rsidR="008B0024" w:rsidRPr="008B0024" w:rsidRDefault="008B0024" w:rsidP="008B0024">
      <w:pPr>
        <w:spacing w:after="0"/>
        <w:jc w:val="left"/>
        <w:rPr>
          <w:sz w:val="22"/>
          <w:szCs w:val="22"/>
        </w:rPr>
      </w:pPr>
      <w:r w:rsidRPr="008B0024">
        <w:rPr>
          <w:sz w:val="22"/>
          <w:szCs w:val="22"/>
        </w:rPr>
        <w:t>Приложение к письму о подаче оферты от «____» _____________ г. №__________</w:t>
      </w:r>
    </w:p>
    <w:p w:rsidR="008B0024" w:rsidRPr="008B0024" w:rsidRDefault="008B0024" w:rsidP="008B0024">
      <w:pPr>
        <w:spacing w:after="0"/>
        <w:rPr>
          <w:sz w:val="22"/>
          <w:szCs w:val="22"/>
        </w:rPr>
      </w:pPr>
    </w:p>
    <w:p w:rsidR="008B0024" w:rsidRPr="008B0024" w:rsidRDefault="008B0024" w:rsidP="008B0024">
      <w:pPr>
        <w:suppressAutoHyphens/>
        <w:spacing w:after="0"/>
        <w:jc w:val="center"/>
        <w:rPr>
          <w:b/>
          <w:sz w:val="22"/>
          <w:szCs w:val="22"/>
        </w:rPr>
      </w:pPr>
    </w:p>
    <w:p w:rsidR="008B0024" w:rsidRPr="008B0024" w:rsidRDefault="008B0024" w:rsidP="008B0024">
      <w:pPr>
        <w:widowControl w:val="0"/>
        <w:autoSpaceDE w:val="0"/>
        <w:autoSpaceDN w:val="0"/>
        <w:adjustRightInd w:val="0"/>
        <w:spacing w:after="0"/>
        <w:jc w:val="center"/>
        <w:rPr>
          <w:b/>
        </w:rPr>
      </w:pPr>
      <w:r w:rsidRPr="008B0024">
        <w:rPr>
          <w:b/>
        </w:rPr>
        <w:t xml:space="preserve">Справка о цепочке собственников, включая бенефициаров (в том числе </w:t>
      </w:r>
      <w:proofErr w:type="gramStart"/>
      <w:r w:rsidRPr="008B0024">
        <w:rPr>
          <w:b/>
        </w:rPr>
        <w:t>конечных)*</w:t>
      </w:r>
      <w:proofErr w:type="gramEnd"/>
    </w:p>
    <w:p w:rsidR="008B0024" w:rsidRPr="008B0024" w:rsidRDefault="008B0024" w:rsidP="008B0024">
      <w:pPr>
        <w:widowControl w:val="0"/>
        <w:autoSpaceDE w:val="0"/>
        <w:autoSpaceDN w:val="0"/>
        <w:adjustRightInd w:val="0"/>
        <w:spacing w:after="0"/>
        <w:jc w:val="center"/>
        <w:rPr>
          <w:b/>
        </w:rPr>
      </w:pPr>
      <w:r w:rsidRPr="008B0024">
        <w:rPr>
          <w:b/>
        </w:rPr>
        <w:t>_________________________________________________</w:t>
      </w:r>
    </w:p>
    <w:p w:rsidR="008B0024" w:rsidRPr="008B0024" w:rsidRDefault="008B0024" w:rsidP="008B0024">
      <w:pPr>
        <w:widowControl w:val="0"/>
        <w:autoSpaceDE w:val="0"/>
        <w:autoSpaceDN w:val="0"/>
        <w:adjustRightInd w:val="0"/>
        <w:spacing w:after="0"/>
        <w:jc w:val="center"/>
      </w:pPr>
      <w:r w:rsidRPr="008B0024">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 цепочке собственников организации (включая конечных бенефициаров)</w:t>
            </w:r>
          </w:p>
        </w:tc>
      </w:tr>
      <w:tr w:rsidR="008B0024" w:rsidRPr="008B0024" w:rsidTr="004354D6">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Размер доли (для участников </w:t>
            </w:r>
            <w:r w:rsidRPr="008B0024">
              <w:rPr>
                <w:bCs/>
                <w:sz w:val="20"/>
                <w:szCs w:val="20"/>
              </w:rPr>
              <w:t>/ акционеров / бенефициаров)</w:t>
            </w:r>
            <w:r w:rsidRPr="008B0024">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Информация о подтверждающих документах (наименование, реквизиты и </w:t>
            </w:r>
            <w:proofErr w:type="gramStart"/>
            <w:r w:rsidRPr="008B0024">
              <w:rPr>
                <w:sz w:val="20"/>
                <w:szCs w:val="20"/>
              </w:rPr>
              <w:t>т.д.)*</w:t>
            </w:r>
            <w:proofErr w:type="gramEnd"/>
            <w:r w:rsidRPr="008B0024">
              <w:rPr>
                <w:sz w:val="20"/>
                <w:szCs w:val="20"/>
              </w:rPr>
              <w:t>**</w:t>
            </w:r>
          </w:p>
        </w:tc>
      </w:tr>
      <w:tr w:rsidR="008B0024" w:rsidRPr="008B0024" w:rsidTr="004354D6">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2</w:t>
            </w:r>
          </w:p>
        </w:tc>
        <w:tc>
          <w:tcPr>
            <w:tcW w:w="368"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3</w:t>
            </w:r>
          </w:p>
        </w:tc>
        <w:tc>
          <w:tcPr>
            <w:tcW w:w="55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4</w:t>
            </w:r>
          </w:p>
        </w:tc>
        <w:tc>
          <w:tcPr>
            <w:tcW w:w="384"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5</w:t>
            </w:r>
          </w:p>
        </w:tc>
        <w:tc>
          <w:tcPr>
            <w:tcW w:w="56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8</w:t>
            </w:r>
          </w:p>
        </w:tc>
        <w:tc>
          <w:tcPr>
            <w:tcW w:w="362"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9</w:t>
            </w:r>
          </w:p>
        </w:tc>
        <w:tc>
          <w:tcPr>
            <w:tcW w:w="453"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10</w:t>
            </w:r>
          </w:p>
        </w:tc>
        <w:tc>
          <w:tcPr>
            <w:tcW w:w="580"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571"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850"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709"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14</w:t>
            </w:r>
          </w:p>
        </w:tc>
        <w:tc>
          <w:tcPr>
            <w:tcW w:w="879"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bCs/>
                <w:sz w:val="20"/>
                <w:szCs w:val="20"/>
              </w:rPr>
              <w:t>15</w:t>
            </w:r>
          </w:p>
        </w:tc>
        <w:tc>
          <w:tcPr>
            <w:tcW w:w="1189" w:type="dxa"/>
            <w:tcBorders>
              <w:top w:val="nil"/>
              <w:left w:val="nil"/>
              <w:bottom w:val="nil"/>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lang w:val="en-US"/>
              </w:rPr>
            </w:pPr>
            <w:r w:rsidRPr="008B0024">
              <w:rPr>
                <w:bCs/>
                <w:sz w:val="20"/>
                <w:szCs w:val="20"/>
                <w:lang w:val="en-US"/>
              </w:rPr>
              <w:t>16</w:t>
            </w: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bl>
    <w:p w:rsidR="008B0024" w:rsidRPr="008B0024" w:rsidRDefault="008B0024" w:rsidP="008B0024">
      <w:pPr>
        <w:widowControl w:val="0"/>
        <w:autoSpaceDE w:val="0"/>
        <w:autoSpaceDN w:val="0"/>
        <w:adjustRightInd w:val="0"/>
        <w:spacing w:after="0"/>
        <w:jc w:val="left"/>
        <w:rPr>
          <w:b/>
        </w:rPr>
      </w:pPr>
      <w:r w:rsidRPr="008B0024">
        <w:rPr>
          <w:b/>
        </w:rPr>
        <w:t>Примечания:</w:t>
      </w:r>
    </w:p>
    <w:p w:rsidR="008B0024" w:rsidRPr="008B0024" w:rsidRDefault="008B0024" w:rsidP="008B0024">
      <w:pPr>
        <w:widowControl w:val="0"/>
        <w:tabs>
          <w:tab w:val="left" w:pos="708"/>
          <w:tab w:val="left" w:pos="1134"/>
        </w:tabs>
        <w:autoSpaceDE w:val="0"/>
        <w:autoSpaceDN w:val="0"/>
        <w:spacing w:after="0"/>
        <w:ind w:firstLine="567"/>
        <w:rPr>
          <w:rFonts w:eastAsia="Calibri"/>
          <w:bCs/>
          <w:sz w:val="20"/>
          <w:szCs w:val="28"/>
          <w:lang w:eastAsia="ar-SA"/>
        </w:rPr>
      </w:pPr>
      <w:r w:rsidRPr="008B0024">
        <w:rPr>
          <w:rFonts w:eastAsia="Calibri"/>
          <w:bCs/>
          <w:sz w:val="20"/>
          <w:szCs w:val="20"/>
          <w:lang w:eastAsia="ar-SA"/>
        </w:rPr>
        <w:t>_______________________________________________________________________________________________________</w:t>
      </w:r>
    </w:p>
    <w:p w:rsidR="008B0024" w:rsidRPr="008B0024" w:rsidRDefault="008B0024" w:rsidP="008B0024">
      <w:pPr>
        <w:widowControl w:val="0"/>
        <w:overflowPunct w:val="0"/>
        <w:autoSpaceDE w:val="0"/>
        <w:spacing w:after="0"/>
        <w:ind w:firstLine="567"/>
        <w:rPr>
          <w:rFonts w:eastAsia="Calibri"/>
          <w:bCs/>
          <w:sz w:val="20"/>
          <w:szCs w:val="20"/>
          <w:lang w:eastAsia="ar-SA"/>
        </w:rPr>
      </w:pPr>
      <w:r w:rsidRPr="008B0024">
        <w:rPr>
          <w:rFonts w:eastAsia="Calibri"/>
          <w:bCs/>
          <w:snapToGrid w:val="0"/>
          <w:sz w:val="20"/>
          <w:szCs w:val="20"/>
          <w:lang w:eastAsia="ar-SA"/>
        </w:rPr>
        <w:t xml:space="preserve">    (подпись уполномоченного </w:t>
      </w:r>
      <w:proofErr w:type="gramStart"/>
      <w:r w:rsidRPr="008B0024">
        <w:rPr>
          <w:rFonts w:eastAsia="Calibri"/>
          <w:bCs/>
          <w:snapToGrid w:val="0"/>
          <w:sz w:val="20"/>
          <w:szCs w:val="20"/>
          <w:lang w:eastAsia="ar-SA"/>
        </w:rPr>
        <w:t xml:space="preserve">представителя)   </w:t>
      </w:r>
      <w:proofErr w:type="gramEnd"/>
      <w:r w:rsidRPr="008B0024">
        <w:rPr>
          <w:rFonts w:eastAsia="Calibri"/>
          <w:bCs/>
          <w:snapToGrid w:val="0"/>
          <w:sz w:val="20"/>
          <w:szCs w:val="20"/>
          <w:lang w:eastAsia="ar-SA"/>
        </w:rPr>
        <w:t xml:space="preserve">              (Ф.И.О. и должность подписавшего)</w:t>
      </w:r>
    </w:p>
    <w:p w:rsidR="008B0024" w:rsidRPr="008B0024" w:rsidRDefault="008B0024" w:rsidP="008B0024">
      <w:pPr>
        <w:widowControl w:val="0"/>
        <w:overflowPunct w:val="0"/>
        <w:autoSpaceDE w:val="0"/>
        <w:spacing w:after="0"/>
        <w:ind w:firstLine="567"/>
        <w:rPr>
          <w:rFonts w:eastAsia="Calibri"/>
          <w:sz w:val="16"/>
          <w:szCs w:val="12"/>
          <w:lang w:eastAsia="ar-SA"/>
        </w:rPr>
      </w:pPr>
    </w:p>
    <w:p w:rsidR="008B0024" w:rsidRPr="008B0024" w:rsidRDefault="008B0024" w:rsidP="008B0024">
      <w:pPr>
        <w:widowControl w:val="0"/>
        <w:overflowPunct w:val="0"/>
        <w:autoSpaceDE w:val="0"/>
        <w:spacing w:after="0"/>
        <w:ind w:firstLine="567"/>
        <w:rPr>
          <w:rFonts w:eastAsia="Calibri"/>
          <w:b/>
          <w:lang w:eastAsia="ar-SA"/>
        </w:rPr>
      </w:pPr>
      <w:r w:rsidRPr="008B0024">
        <w:rPr>
          <w:rFonts w:eastAsia="Calibri"/>
          <w:b/>
          <w:lang w:eastAsia="ar-SA"/>
        </w:rPr>
        <w:t>М.П.</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w:t>
      </w:r>
      <w:r w:rsidRPr="008B0024">
        <w:rPr>
          <w:i/>
          <w:sz w:val="20"/>
          <w:szCs w:val="20"/>
        </w:rPr>
        <w:lastRenderedPageBreak/>
        <w:t xml:space="preserve">количестве таких акционеров. </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Изменение формы справки недопустимо.</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Указывается полное наименование юридического лица с расшифровкой его организационно-правовой формы.</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Графы (поля) таблицы должны содержать информацию, касающуюся только этой графы (поля).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При заполнении паспортных данных указываются только серия и номер паспорта в формате ХХХХ ХХХХХХ.</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1.1, 1.2 и т.д. - собственники участника (собственники первого уровня).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8B0024" w:rsidRPr="008B0024" w:rsidRDefault="008B0024" w:rsidP="008B0024">
      <w:pPr>
        <w:widowControl w:val="0"/>
        <w:tabs>
          <w:tab w:val="left" w:pos="284"/>
          <w:tab w:val="left" w:pos="426"/>
        </w:tabs>
        <w:autoSpaceDE w:val="0"/>
        <w:autoSpaceDN w:val="0"/>
        <w:adjustRightInd w:val="0"/>
        <w:spacing w:after="0"/>
        <w:rPr>
          <w:sz w:val="20"/>
          <w:szCs w:val="20"/>
        </w:rPr>
      </w:pPr>
      <w:r w:rsidRPr="008B0024">
        <w:rPr>
          <w:i/>
          <w:sz w:val="20"/>
          <w:szCs w:val="20"/>
        </w:rPr>
        <w:t>***</w:t>
      </w:r>
      <w:r w:rsidRPr="008B0024">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B0024" w:rsidRPr="008B0024" w:rsidRDefault="008B0024" w:rsidP="008B0024">
      <w:pPr>
        <w:widowControl w:val="0"/>
        <w:tabs>
          <w:tab w:val="left" w:pos="1276"/>
        </w:tabs>
        <w:spacing w:after="0"/>
        <w:ind w:right="-1"/>
        <w:jc w:val="center"/>
        <w:outlineLvl w:val="1"/>
        <w:rPr>
          <w:b/>
          <w:lang w:val="x-none" w:eastAsia="x-none"/>
        </w:rPr>
      </w:pPr>
    </w:p>
    <w:p w:rsidR="008B0024" w:rsidRPr="008B0024" w:rsidRDefault="008B0024" w:rsidP="008B0024">
      <w:pPr>
        <w:spacing w:after="0"/>
        <w:ind w:firstLine="709"/>
        <w:rPr>
          <w:b/>
        </w:rPr>
      </w:pPr>
    </w:p>
    <w:p w:rsidR="008B0024" w:rsidRPr="008B0024" w:rsidRDefault="008B0024" w:rsidP="008B0024">
      <w:pPr>
        <w:spacing w:after="0"/>
        <w:ind w:firstLine="709"/>
        <w:rPr>
          <w:b/>
        </w:rPr>
      </w:pPr>
      <w:r w:rsidRPr="008B0024">
        <w:rPr>
          <w:b/>
        </w:rPr>
        <w:t xml:space="preserve">Инструкция по заполнению формы предоставления информации о собственниках (включая конечных бенефициаров) </w:t>
      </w:r>
    </w:p>
    <w:p w:rsidR="008B0024" w:rsidRPr="008B0024" w:rsidRDefault="008B0024" w:rsidP="008B0024">
      <w:pPr>
        <w:spacing w:after="0"/>
        <w:ind w:firstLine="709"/>
      </w:pPr>
      <w:r w:rsidRPr="008B0024">
        <w:t>Графа №1</w:t>
      </w:r>
      <w:r w:rsidRPr="008B0024">
        <w:tab/>
        <w:t>Указывается номер по порядку в отношении каждого контрагента, указанного в отчете.</w:t>
      </w:r>
    </w:p>
    <w:p w:rsidR="008B0024" w:rsidRPr="008B0024" w:rsidRDefault="008B0024" w:rsidP="008B0024">
      <w:pPr>
        <w:spacing w:after="0"/>
        <w:ind w:firstLine="709"/>
      </w:pPr>
      <w:r w:rsidRPr="008B0024">
        <w:t>Графа №2</w:t>
      </w:r>
      <w:r w:rsidRPr="008B0024">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8B0024" w:rsidRPr="008B0024" w:rsidRDefault="008B0024" w:rsidP="008B0024">
      <w:pPr>
        <w:spacing w:after="0"/>
        <w:ind w:firstLine="709"/>
      </w:pPr>
      <w:r w:rsidRPr="008B0024">
        <w:t>Графа №3</w:t>
      </w:r>
      <w:r w:rsidRPr="008B0024">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8B0024" w:rsidRPr="008B0024" w:rsidRDefault="008B0024" w:rsidP="008B0024">
      <w:pPr>
        <w:spacing w:after="0"/>
        <w:ind w:firstLine="709"/>
        <w:rPr>
          <w:lang w:eastAsia="x-none"/>
        </w:rPr>
      </w:pPr>
      <w:r w:rsidRPr="008B0024">
        <w:rPr>
          <w:lang w:val="x-none" w:eastAsia="x-none"/>
        </w:rPr>
        <w:t>Графа №4</w:t>
      </w:r>
      <w:r w:rsidRPr="008B0024">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8B0024">
        <w:rPr>
          <w:lang w:val="x-none" w:eastAsia="x-none"/>
        </w:rPr>
        <w:t>т.д</w:t>
      </w:r>
      <w:proofErr w:type="spellEnd"/>
      <w:r w:rsidRPr="008B0024">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8B0024" w:rsidRPr="008B0024" w:rsidRDefault="008B0024" w:rsidP="008B0024">
      <w:pPr>
        <w:spacing w:after="160" w:line="259" w:lineRule="auto"/>
        <w:ind w:firstLine="720"/>
        <w:contextualSpacing/>
        <w:rPr>
          <w:rFonts w:eastAsia="Calibri"/>
          <w:lang w:eastAsia="en-US"/>
        </w:rPr>
      </w:pPr>
      <w:r w:rsidRPr="008B0024">
        <w:t>Графа №5</w:t>
      </w:r>
      <w:r w:rsidRPr="008B0024">
        <w:tab/>
      </w:r>
      <w:r w:rsidRPr="008B0024">
        <w:rPr>
          <w:rFonts w:eastAsia="Calibri"/>
          <w:lang w:eastAsia="en-US"/>
        </w:rPr>
        <w:t>Указываются коды ОКВЭД по порядку, начиная с кода основного вида деятельности.</w:t>
      </w:r>
    </w:p>
    <w:p w:rsidR="008B0024" w:rsidRPr="008B0024" w:rsidRDefault="008B0024" w:rsidP="008B0024">
      <w:pPr>
        <w:spacing w:after="0"/>
        <w:ind w:firstLine="709"/>
      </w:pPr>
      <w:r w:rsidRPr="008B0024">
        <w:t>Графа №6</w:t>
      </w:r>
      <w:r w:rsidRPr="008B0024">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8B0024" w:rsidRPr="008B0024" w:rsidRDefault="008B0024" w:rsidP="008B0024">
      <w:pPr>
        <w:tabs>
          <w:tab w:val="left" w:pos="709"/>
          <w:tab w:val="left" w:pos="1418"/>
          <w:tab w:val="left" w:pos="2127"/>
          <w:tab w:val="left" w:pos="2527"/>
        </w:tabs>
        <w:spacing w:after="0"/>
        <w:ind w:firstLine="709"/>
      </w:pPr>
      <w:r w:rsidRPr="008B0024">
        <w:t>Графа №7</w:t>
      </w:r>
      <w:r w:rsidRPr="008B0024">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8B0024" w:rsidRPr="008B0024" w:rsidRDefault="008B0024" w:rsidP="008B0024">
      <w:pPr>
        <w:spacing w:after="160" w:line="259" w:lineRule="auto"/>
        <w:ind w:firstLine="709"/>
        <w:contextualSpacing/>
        <w:rPr>
          <w:rFonts w:eastAsia="Calibri"/>
          <w:lang w:eastAsia="en-US"/>
        </w:rPr>
      </w:pPr>
      <w:r w:rsidRPr="008B0024">
        <w:t xml:space="preserve">Графа </w:t>
      </w:r>
      <w:proofErr w:type="gramStart"/>
      <w:r w:rsidRPr="008B0024">
        <w:t>№8</w:t>
      </w:r>
      <w:r w:rsidRPr="008B0024">
        <w:tab/>
        <w:t>В</w:t>
      </w:r>
      <w:proofErr w:type="gramEnd"/>
      <w:r w:rsidRPr="008B0024">
        <w:t xml:space="preserve"> данной графе создается нумерованный список, характеризующий иерархичность собственников</w:t>
      </w:r>
      <w:r w:rsidRPr="008B0024">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8B0024" w:rsidRPr="008B0024" w:rsidRDefault="008B0024" w:rsidP="008B0024">
      <w:pPr>
        <w:spacing w:after="0"/>
        <w:ind w:firstLine="709"/>
      </w:pPr>
      <w:r w:rsidRPr="008B0024">
        <w:t>Графа №9</w:t>
      </w:r>
      <w:r w:rsidRPr="008B0024">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8B0024" w:rsidRPr="008B0024" w:rsidRDefault="008B0024" w:rsidP="008B0024">
      <w:pPr>
        <w:spacing w:after="0"/>
        <w:ind w:firstLine="709"/>
      </w:pPr>
      <w:r w:rsidRPr="008B0024">
        <w:t>Графа №10</w:t>
      </w:r>
      <w:r w:rsidRPr="008B0024">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8B0024" w:rsidRPr="008B0024" w:rsidRDefault="008B0024" w:rsidP="008B0024">
      <w:pPr>
        <w:spacing w:after="0"/>
        <w:ind w:firstLine="709"/>
      </w:pPr>
      <w:r w:rsidRPr="008B0024">
        <w:t>Графа №11</w:t>
      </w:r>
      <w:r w:rsidRPr="008B0024">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8B0024" w:rsidRPr="008B0024" w:rsidRDefault="008B0024" w:rsidP="008B0024">
      <w:pPr>
        <w:spacing w:after="0"/>
        <w:ind w:firstLine="709"/>
      </w:pPr>
      <w:r w:rsidRPr="008B0024">
        <w:t xml:space="preserve">Графа </w:t>
      </w:r>
      <w:proofErr w:type="gramStart"/>
      <w:r w:rsidRPr="008B0024">
        <w:t>№12</w:t>
      </w:r>
      <w:r w:rsidRPr="008B0024">
        <w:tab/>
        <w:t>В</w:t>
      </w:r>
      <w:proofErr w:type="gramEnd"/>
      <w:r w:rsidRPr="008B0024">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8B0024" w:rsidRPr="008B0024" w:rsidRDefault="008B0024" w:rsidP="008B0024">
      <w:pPr>
        <w:spacing w:after="0"/>
        <w:ind w:firstLine="709"/>
      </w:pPr>
      <w:r w:rsidRPr="008B0024">
        <w:t>В отношении иностранных собственников адрес регистрации указывается в формате: Страна, Адрес, Идентификационный номер (для организаций);</w:t>
      </w:r>
    </w:p>
    <w:p w:rsidR="008B0024" w:rsidRPr="008B0024" w:rsidRDefault="008B0024" w:rsidP="008B0024">
      <w:pPr>
        <w:spacing w:after="0"/>
        <w:ind w:firstLine="709"/>
      </w:pPr>
      <w:r w:rsidRPr="008B0024">
        <w:lastRenderedPageBreak/>
        <w:t>Графа №13</w:t>
      </w:r>
      <w:r w:rsidRPr="008B0024">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8B0024" w:rsidRPr="008B0024" w:rsidRDefault="008B0024" w:rsidP="008B0024">
      <w:pPr>
        <w:spacing w:after="0"/>
        <w:ind w:firstLine="709"/>
        <w:rPr>
          <w:strike/>
        </w:rPr>
      </w:pPr>
      <w:r w:rsidRPr="008B0024">
        <w:t>Графа №14</w:t>
      </w:r>
      <w:r w:rsidRPr="008B0024">
        <w:tab/>
        <w:t>Указывается вид собственника, а именно:</w:t>
      </w:r>
    </w:p>
    <w:p w:rsidR="008B0024" w:rsidRPr="008B0024" w:rsidRDefault="008B0024" w:rsidP="008B0024">
      <w:pPr>
        <w:spacing w:after="0"/>
        <w:ind w:firstLine="709"/>
        <w:rPr>
          <w:lang w:val="x-none" w:eastAsia="x-none"/>
        </w:rPr>
      </w:pPr>
      <w:r w:rsidRPr="008B0024">
        <w:rPr>
          <w:b/>
          <w:lang w:val="x-none" w:eastAsia="x-none"/>
        </w:rPr>
        <w:t>Акционер</w:t>
      </w:r>
      <w:r w:rsidRPr="008B0024">
        <w:rPr>
          <w:lang w:val="x-none" w:eastAsia="x-none"/>
        </w:rPr>
        <w:t xml:space="preserve"> – все юридические лица, которые являются </w:t>
      </w:r>
      <w:r w:rsidRPr="008B0024">
        <w:rPr>
          <w:lang w:eastAsia="x-none"/>
        </w:rPr>
        <w:t>участниками (собственниками)</w:t>
      </w:r>
      <w:r w:rsidRPr="008B0024">
        <w:rPr>
          <w:lang w:val="x-none" w:eastAsia="x-none"/>
        </w:rPr>
        <w:t xml:space="preserve"> </w:t>
      </w:r>
      <w:r w:rsidRPr="008B0024">
        <w:rPr>
          <w:lang w:eastAsia="x-none"/>
        </w:rPr>
        <w:t>а</w:t>
      </w:r>
      <w:proofErr w:type="spellStart"/>
      <w:r w:rsidRPr="008B0024">
        <w:rPr>
          <w:lang w:val="x-none" w:eastAsia="x-none"/>
        </w:rPr>
        <w:t>кционерных</w:t>
      </w:r>
      <w:proofErr w:type="spellEnd"/>
      <w:r w:rsidRPr="008B0024">
        <w:rPr>
          <w:lang w:val="x-none" w:eastAsia="x-none"/>
        </w:rPr>
        <w:t xml:space="preserve"> обществ (открытых</w:t>
      </w:r>
      <w:r w:rsidRPr="008B0024">
        <w:rPr>
          <w:lang w:eastAsia="x-none"/>
        </w:rPr>
        <w:t>,</w:t>
      </w:r>
      <w:r w:rsidRPr="008B0024">
        <w:rPr>
          <w:lang w:val="x-none" w:eastAsia="x-none"/>
        </w:rPr>
        <w:t>закрытых</w:t>
      </w:r>
      <w:r w:rsidRPr="008B0024">
        <w:rPr>
          <w:lang w:eastAsia="x-none"/>
        </w:rPr>
        <w:t>, публичных, непубличных</w:t>
      </w:r>
      <w:r w:rsidRPr="008B0024">
        <w:rPr>
          <w:lang w:val="x-none" w:eastAsia="x-none"/>
        </w:rPr>
        <w:t>);</w:t>
      </w:r>
    </w:p>
    <w:p w:rsidR="008B0024" w:rsidRPr="008B0024" w:rsidRDefault="008B0024" w:rsidP="008B0024">
      <w:pPr>
        <w:spacing w:after="0"/>
        <w:ind w:firstLine="709"/>
        <w:rPr>
          <w:lang w:val="x-none" w:eastAsia="x-none"/>
        </w:rPr>
      </w:pPr>
      <w:r w:rsidRPr="008B0024">
        <w:rPr>
          <w:b/>
          <w:lang w:val="x-none" w:eastAsia="x-none"/>
        </w:rPr>
        <w:t>Участник</w:t>
      </w:r>
      <w:r w:rsidRPr="008B0024">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8B0024" w:rsidRPr="008B0024" w:rsidRDefault="008B0024" w:rsidP="008B0024">
      <w:pPr>
        <w:spacing w:after="0"/>
        <w:ind w:firstLine="709"/>
        <w:rPr>
          <w:lang w:val="x-none" w:eastAsia="x-none"/>
        </w:rPr>
      </w:pPr>
      <w:r w:rsidRPr="008B0024">
        <w:rPr>
          <w:b/>
          <w:lang w:val="x-none" w:eastAsia="x-none"/>
        </w:rPr>
        <w:t>Руководитель</w:t>
      </w:r>
      <w:r w:rsidRPr="008B0024">
        <w:rPr>
          <w:lang w:val="x-none" w:eastAsia="x-none"/>
        </w:rPr>
        <w:t xml:space="preserve"> – физическое лицо, являющееся исполнительным органом собственника – юридического лица;</w:t>
      </w:r>
    </w:p>
    <w:p w:rsidR="008B0024" w:rsidRPr="008B0024" w:rsidRDefault="008B0024" w:rsidP="008B0024">
      <w:pPr>
        <w:spacing w:after="0"/>
        <w:ind w:firstLine="709"/>
      </w:pPr>
      <w:r w:rsidRPr="008B0024">
        <w:rPr>
          <w:b/>
        </w:rPr>
        <w:t>Бенефициар</w:t>
      </w:r>
      <w:r w:rsidRPr="008B0024">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8B0024" w:rsidRPr="008B0024" w:rsidRDefault="008B0024" w:rsidP="008B0024">
      <w:pPr>
        <w:spacing w:after="0"/>
        <w:ind w:firstLine="709"/>
        <w:rPr>
          <w:b/>
          <w:lang w:val="x-none" w:eastAsia="x-none"/>
        </w:rPr>
      </w:pPr>
      <w:r w:rsidRPr="008B0024">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8B0024">
        <w:rPr>
          <w:b/>
          <w:lang w:eastAsia="x-none"/>
        </w:rPr>
        <w:t>8</w:t>
      </w:r>
      <w:r w:rsidRPr="008B0024">
        <w:rPr>
          <w:b/>
          <w:lang w:val="x-none" w:eastAsia="x-none"/>
        </w:rPr>
        <w:t xml:space="preserve"> в конце указывается ноль, например 1.1.0).</w:t>
      </w:r>
    </w:p>
    <w:p w:rsidR="008B0024" w:rsidRPr="008B0024" w:rsidRDefault="008B0024" w:rsidP="008B0024">
      <w:pPr>
        <w:spacing w:after="0"/>
        <w:ind w:firstLine="709"/>
      </w:pPr>
      <w:r w:rsidRPr="008B0024">
        <w:t xml:space="preserve">Графа №15 Размер доли участника/акционера/бенефициара в уставном капитале указывается в процентном отношении. </w:t>
      </w:r>
    </w:p>
    <w:p w:rsidR="008B0024" w:rsidRPr="008B0024" w:rsidRDefault="008B0024" w:rsidP="008B0024">
      <w:pPr>
        <w:spacing w:after="0"/>
        <w:ind w:firstLine="709"/>
        <w:rPr>
          <w:strike/>
        </w:rPr>
      </w:pPr>
      <w:r w:rsidRPr="008B0024">
        <w:t>Графа №16</w:t>
      </w:r>
      <w:r w:rsidRPr="008B0024">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8B0024" w:rsidRPr="008B0024" w:rsidRDefault="008B0024" w:rsidP="008B0024">
      <w:pPr>
        <w:spacing w:after="0"/>
        <w:ind w:firstLine="709"/>
        <w:rPr>
          <w:rFonts w:eastAsia="Calibri"/>
          <w:b/>
          <w:sz w:val="20"/>
          <w:lang w:eastAsia="en-US"/>
        </w:rPr>
      </w:pPr>
      <w:r w:rsidRPr="008B0024">
        <w:rPr>
          <w:rFonts w:eastAsia="Calibri"/>
          <w:b/>
          <w:sz w:val="20"/>
          <w:lang w:eastAsia="en-US"/>
        </w:rPr>
        <w:t>Примечание:</w:t>
      </w:r>
    </w:p>
    <w:p w:rsidR="008B0024" w:rsidRPr="008B0024" w:rsidRDefault="008B0024" w:rsidP="008B0024">
      <w:pPr>
        <w:spacing w:after="0"/>
        <w:ind w:firstLine="709"/>
        <w:rPr>
          <w:rFonts w:eastAsia="Calibri"/>
          <w:sz w:val="20"/>
          <w:lang w:eastAsia="en-US"/>
        </w:rPr>
      </w:pPr>
      <w:r w:rsidRPr="008B0024">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8B0024" w:rsidRPr="008B0024" w:rsidRDefault="008B0024" w:rsidP="008B0024">
      <w:pPr>
        <w:spacing w:after="0"/>
        <w:ind w:firstLine="709"/>
        <w:rPr>
          <w:sz w:val="16"/>
          <w:szCs w:val="20"/>
        </w:rPr>
      </w:pPr>
      <w:r w:rsidRPr="008B0024">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8B0024" w:rsidRPr="008B0024" w:rsidRDefault="008B0024" w:rsidP="008B0024">
      <w:pPr>
        <w:spacing w:after="160" w:line="259" w:lineRule="auto"/>
        <w:ind w:firstLine="709"/>
        <w:contextualSpacing/>
        <w:rPr>
          <w:rFonts w:eastAsia="Calibri"/>
          <w:lang w:eastAsia="en-US"/>
        </w:rPr>
      </w:pPr>
    </w:p>
    <w:p w:rsidR="008B0024" w:rsidRPr="008B0024" w:rsidRDefault="008B0024" w:rsidP="008B0024">
      <w:pPr>
        <w:spacing w:after="0"/>
        <w:ind w:firstLine="1560"/>
        <w:rPr>
          <w:rFonts w:eastAsia="Calibri"/>
          <w:lang w:eastAsia="en-US"/>
        </w:rPr>
      </w:pPr>
      <w:r w:rsidRPr="008B0024">
        <w:rPr>
          <w:rFonts w:eastAsia="Calibri"/>
          <w:lang w:eastAsia="en-US"/>
        </w:rPr>
        <w:t>Рис.1 Графическое изображение структуры собственников</w:t>
      </w:r>
    </w:p>
    <w:p w:rsidR="008B0024" w:rsidRPr="008B0024" w:rsidRDefault="008B0024" w:rsidP="008B0024">
      <w:pPr>
        <w:spacing w:after="0"/>
        <w:jc w:val="center"/>
        <w:rPr>
          <w:rFonts w:eastAsia="Calibri"/>
          <w:lang w:eastAsia="en-US"/>
        </w:rPr>
      </w:pPr>
      <w:r w:rsidRPr="008B0024">
        <w:rPr>
          <w:rFonts w:eastAsia="Calibri"/>
          <w:noProof/>
        </w:rPr>
        <w:drawing>
          <wp:inline distT="0" distB="0" distL="0" distR="0" wp14:anchorId="6028D14E" wp14:editId="18F27D52">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302"/>
        <w:gridCol w:w="298"/>
        <w:gridCol w:w="307"/>
        <w:gridCol w:w="311"/>
        <w:gridCol w:w="305"/>
        <w:gridCol w:w="415"/>
        <w:gridCol w:w="506"/>
        <w:gridCol w:w="508"/>
        <w:gridCol w:w="917"/>
        <w:gridCol w:w="919"/>
        <w:gridCol w:w="1429"/>
        <w:gridCol w:w="1226"/>
        <w:gridCol w:w="711"/>
        <w:gridCol w:w="919"/>
        <w:gridCol w:w="716"/>
        <w:gridCol w:w="1020"/>
      </w:tblGrid>
      <w:tr w:rsidR="008B0024" w:rsidRPr="008B0024" w:rsidTr="004354D6">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8B0024" w:rsidRPr="008B0024" w:rsidRDefault="008B0024" w:rsidP="008B002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spacing w:after="0"/>
              <w:jc w:val="center"/>
              <w:rPr>
                <w:sz w:val="18"/>
                <w:szCs w:val="18"/>
              </w:rPr>
            </w:pPr>
            <w:r w:rsidRPr="008B0024">
              <w:rPr>
                <w:sz w:val="18"/>
                <w:szCs w:val="18"/>
              </w:rPr>
              <w:t xml:space="preserve">Информация о собственниках контрагента (включая конечных </w:t>
            </w:r>
            <w:proofErr w:type="gramStart"/>
            <w:r w:rsidRPr="008B0024">
              <w:rPr>
                <w:sz w:val="18"/>
                <w:szCs w:val="18"/>
              </w:rPr>
              <w:t>бенефициаров)</w:t>
            </w:r>
            <w:r w:rsidRPr="008B0024">
              <w:rPr>
                <w:sz w:val="18"/>
                <w:szCs w:val="18"/>
                <w:vertAlign w:val="superscript"/>
              </w:rPr>
              <w:t>*</w:t>
            </w:r>
            <w:proofErr w:type="gramEnd"/>
          </w:p>
        </w:tc>
      </w:tr>
      <w:tr w:rsidR="008B0024" w:rsidRPr="008B0024" w:rsidTr="004354D6">
        <w:trPr>
          <w:trHeight w:val="129"/>
        </w:trPr>
        <w:tc>
          <w:tcPr>
            <w:tcW w:w="140" w:type="pc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tabs>
                <w:tab w:val="num" w:pos="0"/>
              </w:tabs>
              <w:spacing w:after="0"/>
              <w:jc w:val="center"/>
              <w:rPr>
                <w:sz w:val="18"/>
                <w:szCs w:val="18"/>
              </w:rPr>
            </w:pPr>
            <w:proofErr w:type="gramStart"/>
            <w:r w:rsidRPr="008B0024">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Информация о цепочке собственников контрагента, включая бенефициаров (в том числе конечных)</w:t>
            </w:r>
          </w:p>
        </w:tc>
      </w:tr>
      <w:tr w:rsidR="008B0024" w:rsidRPr="008B0024" w:rsidTr="004354D6">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lastRenderedPageBreak/>
              <w:t xml:space="preserve">№ </w:t>
            </w:r>
            <w:proofErr w:type="spellStart"/>
            <w:r w:rsidRPr="008B0024">
              <w:rPr>
                <w:bCs/>
                <w:sz w:val="18"/>
                <w:szCs w:val="18"/>
              </w:rPr>
              <w:t>п.п</w:t>
            </w:r>
            <w:proofErr w:type="spellEnd"/>
            <w:r w:rsidRPr="008B0024">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w:t>
            </w:r>
          </w:p>
          <w:p w:rsidR="008B0024" w:rsidRPr="008B0024" w:rsidRDefault="008B0024" w:rsidP="008B0024">
            <w:pPr>
              <w:tabs>
                <w:tab w:val="num" w:pos="0"/>
              </w:tabs>
              <w:spacing w:after="0"/>
              <w:ind w:right="113"/>
              <w:jc w:val="center"/>
              <w:rPr>
                <w:bCs/>
                <w:sz w:val="18"/>
                <w:szCs w:val="18"/>
              </w:rPr>
            </w:pPr>
            <w:r w:rsidRPr="008B0024">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w:t>
            </w:r>
          </w:p>
          <w:p w:rsidR="008B0024" w:rsidRPr="008B0024" w:rsidRDefault="008B0024" w:rsidP="008B0024">
            <w:pPr>
              <w:tabs>
                <w:tab w:val="num" w:pos="0"/>
              </w:tabs>
              <w:spacing w:after="0"/>
              <w:ind w:right="113"/>
              <w:jc w:val="center"/>
              <w:rPr>
                <w:bCs/>
                <w:sz w:val="18"/>
                <w:szCs w:val="18"/>
              </w:rPr>
            </w:pPr>
            <w:r w:rsidRPr="008B0024">
              <w:rPr>
                <w:bCs/>
                <w:sz w:val="18"/>
                <w:szCs w:val="18"/>
              </w:rPr>
              <w:t xml:space="preserve">(для </w:t>
            </w:r>
            <w:proofErr w:type="spellStart"/>
            <w:proofErr w:type="gramStart"/>
            <w:r w:rsidRPr="008B0024">
              <w:rPr>
                <w:bCs/>
                <w:sz w:val="18"/>
                <w:szCs w:val="18"/>
              </w:rPr>
              <w:t>физ.лиц</w:t>
            </w:r>
            <w:proofErr w:type="spellEnd"/>
            <w:proofErr w:type="gramEnd"/>
            <w:r w:rsidRPr="008B0024">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информация о подтверждающих документах (наименование, реквизиты и т.д.)</w:t>
            </w:r>
          </w:p>
        </w:tc>
      </w:tr>
      <w:tr w:rsidR="008B0024" w:rsidRPr="008B0024" w:rsidTr="004354D6">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8B0024" w:rsidRPr="008B0024" w:rsidRDefault="008B0024" w:rsidP="008B0024">
            <w:pPr>
              <w:tabs>
                <w:tab w:val="num" w:pos="0"/>
              </w:tabs>
              <w:spacing w:after="0"/>
              <w:jc w:val="center"/>
              <w:rPr>
                <w:bCs/>
                <w:sz w:val="18"/>
                <w:szCs w:val="18"/>
              </w:rPr>
            </w:pPr>
            <w:r w:rsidRPr="008B0024">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8B0024" w:rsidRPr="008B0024" w:rsidRDefault="008B0024" w:rsidP="008B0024">
            <w:pPr>
              <w:tabs>
                <w:tab w:val="num" w:pos="0"/>
              </w:tabs>
              <w:spacing w:after="0"/>
              <w:jc w:val="center"/>
              <w:rPr>
                <w:bCs/>
                <w:sz w:val="18"/>
                <w:szCs w:val="18"/>
              </w:rPr>
            </w:pPr>
            <w:r w:rsidRPr="008B0024">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8B0024" w:rsidRPr="008B0024" w:rsidRDefault="008B0024" w:rsidP="008B0024">
            <w:pPr>
              <w:tabs>
                <w:tab w:val="num" w:pos="0"/>
              </w:tabs>
              <w:spacing w:after="0"/>
              <w:jc w:val="center"/>
              <w:rPr>
                <w:bCs/>
                <w:sz w:val="18"/>
                <w:szCs w:val="18"/>
              </w:rPr>
            </w:pPr>
            <w:r w:rsidRPr="008B0024">
              <w:rPr>
                <w:bCs/>
                <w:sz w:val="18"/>
                <w:szCs w:val="18"/>
              </w:rPr>
              <w:t>16</w:t>
            </w:r>
          </w:p>
        </w:tc>
      </w:tr>
      <w:tr w:rsidR="008B0024" w:rsidRPr="008B0024" w:rsidTr="004354D6">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1</w:t>
            </w:r>
          </w:p>
          <w:p w:rsidR="008B0024" w:rsidRPr="008B0024" w:rsidRDefault="008B0024" w:rsidP="008B0024">
            <w:pPr>
              <w:tabs>
                <w:tab w:val="num" w:pos="0"/>
              </w:tabs>
              <w:spacing w:after="0"/>
              <w:rPr>
                <w:sz w:val="18"/>
                <w:szCs w:val="18"/>
              </w:rPr>
            </w:pPr>
            <w:r w:rsidRPr="008B0024">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6489658121</w:t>
            </w:r>
          </w:p>
          <w:p w:rsidR="008B0024" w:rsidRPr="008B0024" w:rsidRDefault="008B0024" w:rsidP="008B0024">
            <w:pPr>
              <w:tabs>
                <w:tab w:val="num" w:pos="0"/>
              </w:tabs>
              <w:spacing w:after="0"/>
              <w:rPr>
                <w:sz w:val="18"/>
                <w:szCs w:val="18"/>
              </w:rPr>
            </w:pPr>
            <w:r w:rsidRPr="008B0024">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7896433178944</w:t>
            </w:r>
          </w:p>
          <w:p w:rsidR="008B0024" w:rsidRPr="008B0024" w:rsidRDefault="008B0024" w:rsidP="008B0024">
            <w:pPr>
              <w:tabs>
                <w:tab w:val="num" w:pos="0"/>
              </w:tabs>
              <w:spacing w:after="0"/>
              <w:rPr>
                <w:sz w:val="18"/>
                <w:szCs w:val="18"/>
              </w:rPr>
            </w:pPr>
            <w:r w:rsidRPr="008B0024">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52.96</w:t>
            </w:r>
          </w:p>
          <w:p w:rsidR="008B0024" w:rsidRPr="008B0024" w:rsidRDefault="008B0024" w:rsidP="008B0024">
            <w:pPr>
              <w:tabs>
                <w:tab w:val="num" w:pos="0"/>
              </w:tabs>
              <w:spacing w:after="0"/>
              <w:rPr>
                <w:sz w:val="18"/>
                <w:szCs w:val="18"/>
              </w:rPr>
            </w:pPr>
            <w:r w:rsidRPr="008B0024">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ул.Круговая</w:t>
            </w:r>
            <w:proofErr w:type="spellEnd"/>
            <w:r w:rsidRPr="008B0024">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пр.Строителей</w:t>
            </w:r>
            <w:proofErr w:type="spellEnd"/>
            <w:r w:rsidRPr="008B0024">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420000, </w:t>
            </w:r>
            <w:proofErr w:type="spellStart"/>
            <w:r w:rsidRPr="008B0024">
              <w:rPr>
                <w:sz w:val="18"/>
                <w:szCs w:val="18"/>
              </w:rPr>
              <w:t>г.Ульяновск</w:t>
            </w:r>
            <w:proofErr w:type="spellEnd"/>
            <w:r w:rsidRPr="008B0024">
              <w:rPr>
                <w:sz w:val="18"/>
                <w:szCs w:val="18"/>
              </w:rPr>
              <w:t xml:space="preserve">, </w:t>
            </w:r>
            <w:proofErr w:type="spellStart"/>
            <w:r w:rsidRPr="008B0024">
              <w:rPr>
                <w:sz w:val="18"/>
                <w:szCs w:val="18"/>
              </w:rPr>
              <w:t>ул.Светлая</w:t>
            </w:r>
            <w:proofErr w:type="spellEnd"/>
            <w:r w:rsidRPr="008B0024">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ул.Верхняя</w:t>
            </w:r>
            <w:proofErr w:type="spellEnd"/>
            <w:r w:rsidRPr="008B0024">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03.01.2018; №3333-33333333</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пл.Сталина</w:t>
            </w:r>
            <w:proofErr w:type="spell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реестра акционеров; 01.01.2018; №111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ул.Курганская</w:t>
            </w:r>
            <w:proofErr w:type="spellEnd"/>
            <w:r w:rsidRPr="008B0024">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lang w:val="en-US"/>
              </w:rPr>
              <w:t>1</w:t>
            </w:r>
            <w:r w:rsidRPr="008B0024">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ул.Квадратная</w:t>
            </w:r>
            <w:proofErr w:type="spellEnd"/>
            <w:r w:rsidRPr="008B0024">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w:t>
            </w:r>
            <w:r w:rsidRPr="008B0024">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proofErr w:type="gramStart"/>
            <w:r w:rsidRPr="008B0024">
              <w:rPr>
                <w:sz w:val="18"/>
                <w:szCs w:val="18"/>
              </w:rPr>
              <w:t>ул.московская</w:t>
            </w:r>
            <w:proofErr w:type="spellEnd"/>
            <w:proofErr w:type="gram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 xml:space="preserve">Публичная организация </w:t>
            </w:r>
            <w:r w:rsidRPr="008B0024">
              <w:rPr>
                <w:sz w:val="18"/>
                <w:szCs w:val="18"/>
                <w:lang w:val="en-US"/>
              </w:rPr>
              <w:t>www</w:t>
            </w:r>
            <w:r w:rsidRPr="008B0024">
              <w:rPr>
                <w:sz w:val="18"/>
                <w:szCs w:val="18"/>
              </w:rPr>
              <w:t>.</w:t>
            </w:r>
            <w:proofErr w:type="spellStart"/>
            <w:r w:rsidRPr="008B0024">
              <w:rPr>
                <w:sz w:val="18"/>
                <w:szCs w:val="18"/>
                <w:lang w:val="en-US"/>
              </w:rPr>
              <w:t>flpha</w:t>
            </w:r>
            <w:proofErr w:type="spellEnd"/>
            <w:r w:rsidRPr="008B0024">
              <w:rPr>
                <w:sz w:val="18"/>
                <w:szCs w:val="18"/>
              </w:rPr>
              <w:t>.</w:t>
            </w:r>
            <w:r w:rsidRPr="008B0024">
              <w:rPr>
                <w:sz w:val="18"/>
                <w:szCs w:val="18"/>
                <w:lang w:val="en-US"/>
              </w:rPr>
              <w:t>ru</w:t>
            </w:r>
            <w:r w:rsidRPr="008B0024">
              <w:rPr>
                <w:sz w:val="18"/>
                <w:szCs w:val="18"/>
              </w:rPr>
              <w:t>/</w:t>
            </w:r>
            <w:proofErr w:type="spellStart"/>
            <w:r w:rsidRPr="008B0024">
              <w:rPr>
                <w:sz w:val="18"/>
                <w:szCs w:val="18"/>
                <w:lang w:val="en-US"/>
              </w:rPr>
              <w:t>aktsioneri</w:t>
            </w:r>
            <w:proofErr w:type="spellEnd"/>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Пример Лтд. (</w:t>
            </w:r>
            <w:proofErr w:type="spellStart"/>
            <w:r w:rsidRPr="008B0024">
              <w:rPr>
                <w:sz w:val="18"/>
                <w:szCs w:val="18"/>
              </w:rPr>
              <w:t>Primer</w:t>
            </w:r>
            <w:proofErr w:type="spellEnd"/>
            <w:r w:rsidRPr="008B0024">
              <w:rPr>
                <w:sz w:val="18"/>
                <w:szCs w:val="18"/>
              </w:rPr>
              <w:t xml:space="preserve"> </w:t>
            </w:r>
            <w:proofErr w:type="spellStart"/>
            <w:r w:rsidRPr="008B0024">
              <w:rPr>
                <w:sz w:val="18"/>
                <w:szCs w:val="18"/>
              </w:rPr>
              <w:t>Ltd</w:t>
            </w:r>
            <w:proofErr w:type="spellEnd"/>
            <w:r w:rsidRPr="008B0024">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w:t>
            </w:r>
            <w:r w:rsidRPr="008B0024">
              <w:rPr>
                <w:sz w:val="18"/>
                <w:szCs w:val="18"/>
              </w:rPr>
              <w:lastRenderedPageBreak/>
              <w:t>8; №1111-1111111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lang w:val="en-US"/>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bl>
    <w:p w:rsidR="008B0024" w:rsidRPr="008B0024" w:rsidRDefault="008B0024" w:rsidP="008B0024">
      <w:pPr>
        <w:spacing w:after="0"/>
        <w:rPr>
          <w:rFonts w:eastAsia="Calibri"/>
          <w:lang w:eastAsia="en-US"/>
        </w:rPr>
      </w:pPr>
      <w:r w:rsidRPr="008B0024">
        <w:rPr>
          <w:rFonts w:eastAsia="Calibri"/>
          <w:lang w:eastAsia="en-US"/>
        </w:rPr>
        <w:t xml:space="preserve">Рис.2 Пример заполнения формы в соответствии с графическим примером на Рис.1 </w:t>
      </w:r>
    </w:p>
    <w:p w:rsidR="008B0024" w:rsidRPr="008B0024" w:rsidRDefault="008B0024" w:rsidP="008B0024">
      <w:pPr>
        <w:jc w:val="center"/>
        <w:rPr>
          <w:b/>
          <w:sz w:val="22"/>
          <w:szCs w:val="22"/>
        </w:rPr>
      </w:pPr>
    </w:p>
    <w:p w:rsidR="008B0024" w:rsidRPr="008B0024" w:rsidRDefault="008B0024" w:rsidP="008B0024">
      <w:pPr>
        <w:jc w:val="center"/>
        <w:rPr>
          <w:b/>
          <w:sz w:val="22"/>
          <w:szCs w:val="22"/>
        </w:rPr>
      </w:pPr>
    </w:p>
    <w:p w:rsidR="008B0024" w:rsidRPr="008B0024" w:rsidRDefault="008B0024" w:rsidP="008B0024">
      <w:pPr>
        <w:jc w:val="center"/>
        <w:rPr>
          <w:b/>
          <w:sz w:val="22"/>
          <w:szCs w:val="22"/>
        </w:rPr>
      </w:pPr>
      <w:r w:rsidRPr="008B0024">
        <w:rPr>
          <w:b/>
          <w:sz w:val="22"/>
          <w:szCs w:val="22"/>
        </w:rPr>
        <w:t>1</w:t>
      </w:r>
      <w:r w:rsidRPr="008B0024">
        <w:rPr>
          <w:b/>
          <w:sz w:val="22"/>
          <w:szCs w:val="22"/>
        </w:rPr>
        <w:br w:type="page"/>
      </w:r>
    </w:p>
    <w:p w:rsidR="008B0024" w:rsidRPr="008B0024" w:rsidRDefault="008B0024" w:rsidP="008B0024">
      <w:pPr>
        <w:keepNext/>
        <w:tabs>
          <w:tab w:val="num" w:pos="576"/>
        </w:tabs>
        <w:ind w:left="576" w:hanging="576"/>
        <w:jc w:val="center"/>
        <w:outlineLvl w:val="1"/>
        <w:rPr>
          <w:rFonts w:eastAsia="Calibri"/>
          <w:b/>
          <w:bCs/>
          <w:sz w:val="22"/>
          <w:szCs w:val="22"/>
        </w:rPr>
      </w:pPr>
      <w:bookmarkStart w:id="220" w:name="_Toc61602016"/>
      <w:r w:rsidRPr="008B0024">
        <w:rPr>
          <w:b/>
          <w:bCs/>
          <w:sz w:val="22"/>
          <w:szCs w:val="22"/>
        </w:rPr>
        <w:lastRenderedPageBreak/>
        <w:t xml:space="preserve">ФОРМА 9. </w:t>
      </w:r>
      <w:r w:rsidRPr="008B0024">
        <w:rPr>
          <w:rFonts w:eastAsia="Calibri"/>
          <w:b/>
          <w:bCs/>
          <w:sz w:val="22"/>
          <w:szCs w:val="22"/>
        </w:rPr>
        <w:t>СОГЛАСИЕ НА ОБРАБОТКУ ПЕРСОНАЛЬНЫХ ДАННЫХ</w:t>
      </w:r>
      <w:bookmarkEnd w:id="220"/>
      <w:r w:rsidRPr="008B0024">
        <w:rPr>
          <w:rFonts w:eastAsia="Calibri"/>
          <w:b/>
          <w:bCs/>
          <w:sz w:val="22"/>
          <w:szCs w:val="22"/>
        </w:rPr>
        <w:t xml:space="preserve"> </w:t>
      </w:r>
    </w:p>
    <w:p w:rsidR="008B0024" w:rsidRPr="008B0024" w:rsidRDefault="008B0024" w:rsidP="008B0024">
      <w:pPr>
        <w:tabs>
          <w:tab w:val="left" w:pos="0"/>
          <w:tab w:val="num" w:pos="1134"/>
        </w:tabs>
        <w:jc w:val="center"/>
        <w:outlineLvl w:val="1"/>
        <w:rPr>
          <w:b/>
          <w:sz w:val="22"/>
          <w:szCs w:val="22"/>
        </w:rPr>
      </w:pPr>
    </w:p>
    <w:p w:rsidR="008B0024" w:rsidRPr="008B0024" w:rsidRDefault="008B0024" w:rsidP="008B0024">
      <w:pPr>
        <w:jc w:val="center"/>
        <w:rPr>
          <w:rFonts w:eastAsia="Calibri"/>
          <w:sz w:val="22"/>
          <w:szCs w:val="22"/>
        </w:rPr>
      </w:pPr>
      <w:r w:rsidRPr="008B0024">
        <w:rPr>
          <w:rFonts w:eastAsia="Calibri"/>
          <w:sz w:val="22"/>
          <w:szCs w:val="22"/>
        </w:rPr>
        <w:t>Согласие на обработку персональных данных</w:t>
      </w:r>
    </w:p>
    <w:p w:rsidR="008B0024" w:rsidRPr="008B0024" w:rsidRDefault="008B0024" w:rsidP="008B0024">
      <w:pPr>
        <w:tabs>
          <w:tab w:val="left" w:pos="0"/>
        </w:tabs>
        <w:spacing w:after="0"/>
        <w:jc w:val="center"/>
        <w:rPr>
          <w:rFonts w:eastAsia="Calibri"/>
          <w:b/>
          <w:snapToGrid w:val="0"/>
          <w:sz w:val="22"/>
          <w:szCs w:val="22"/>
        </w:rPr>
      </w:pPr>
      <w:r w:rsidRPr="008B0024">
        <w:rPr>
          <w:rFonts w:eastAsia="Calibri"/>
          <w:b/>
          <w:snapToGrid w:val="0"/>
          <w:sz w:val="22"/>
          <w:szCs w:val="22"/>
        </w:rPr>
        <w:t xml:space="preserve">от «_____» ____________ 20____ г. </w:t>
      </w:r>
    </w:p>
    <w:p w:rsidR="008B0024" w:rsidRPr="008B0024" w:rsidRDefault="008B0024" w:rsidP="008B0024">
      <w:pPr>
        <w:spacing w:after="0"/>
        <w:jc w:val="center"/>
        <w:rPr>
          <w:rFonts w:eastAsia="Calibri"/>
          <w:sz w:val="22"/>
          <w:szCs w:val="22"/>
        </w:rPr>
      </w:pPr>
    </w:p>
    <w:p w:rsidR="008B0024" w:rsidRPr="008B0024" w:rsidRDefault="008B0024" w:rsidP="008B0024">
      <w:pPr>
        <w:spacing w:after="0"/>
        <w:ind w:firstLine="709"/>
        <w:rPr>
          <w:rFonts w:eastAsia="Calibri"/>
          <w:sz w:val="22"/>
          <w:szCs w:val="22"/>
        </w:rPr>
      </w:pPr>
      <w:r w:rsidRPr="008B0024">
        <w:rPr>
          <w:rFonts w:eastAsia="Calibri"/>
          <w:sz w:val="22"/>
          <w:szCs w:val="22"/>
        </w:rPr>
        <w:t>Настоящим, ________________________________________________________,</w:t>
      </w:r>
    </w:p>
    <w:p w:rsidR="008B0024" w:rsidRPr="008B0024" w:rsidRDefault="008B0024" w:rsidP="008B0024">
      <w:pPr>
        <w:spacing w:after="0"/>
        <w:ind w:firstLine="709"/>
        <w:jc w:val="center"/>
        <w:rPr>
          <w:rFonts w:eastAsia="Calibri"/>
          <w:i/>
          <w:sz w:val="22"/>
          <w:szCs w:val="22"/>
        </w:rPr>
      </w:pPr>
      <w:r w:rsidRPr="008B0024">
        <w:rPr>
          <w:rFonts w:eastAsia="Calibri"/>
          <w:i/>
          <w:sz w:val="22"/>
          <w:szCs w:val="22"/>
        </w:rPr>
        <w:t>(указывается</w:t>
      </w:r>
      <w:r w:rsidRPr="008B0024">
        <w:rPr>
          <w:rFonts w:eastAsia="Calibri"/>
          <w:sz w:val="22"/>
          <w:szCs w:val="22"/>
        </w:rPr>
        <w:t xml:space="preserve"> </w:t>
      </w:r>
      <w:r w:rsidRPr="008B0024">
        <w:rPr>
          <w:rFonts w:eastAsia="Calibri"/>
          <w:i/>
          <w:sz w:val="22"/>
          <w:szCs w:val="22"/>
        </w:rPr>
        <w:t>полное наименование контрагента)</w:t>
      </w:r>
    </w:p>
    <w:p w:rsidR="008B0024" w:rsidRPr="008B0024" w:rsidRDefault="008B0024" w:rsidP="008B0024">
      <w:pPr>
        <w:spacing w:after="0"/>
        <w:ind w:firstLine="709"/>
        <w:rPr>
          <w:rFonts w:eastAsia="Calibri"/>
          <w:sz w:val="22"/>
          <w:szCs w:val="22"/>
        </w:rPr>
      </w:pPr>
      <w:r w:rsidRPr="008B0024">
        <w:rPr>
          <w:rFonts w:eastAsia="Calibri"/>
          <w:sz w:val="22"/>
          <w:szCs w:val="22"/>
        </w:rPr>
        <w:t>Адрес регистрации: _______________________________________________________,</w:t>
      </w:r>
    </w:p>
    <w:p w:rsidR="008B0024" w:rsidRPr="008B0024" w:rsidRDefault="008B0024" w:rsidP="008B0024">
      <w:pPr>
        <w:spacing w:after="0"/>
        <w:ind w:firstLine="709"/>
        <w:rPr>
          <w:rFonts w:eastAsia="Calibri"/>
          <w:sz w:val="22"/>
          <w:szCs w:val="22"/>
        </w:rPr>
      </w:pPr>
      <w:r w:rsidRPr="008B0024">
        <w:rPr>
          <w:rFonts w:eastAsia="Calibri"/>
          <w:sz w:val="22"/>
          <w:szCs w:val="22"/>
        </w:rPr>
        <w:t xml:space="preserve">Свидетельство о регистрации: ______________________________________________ </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ИНН __________________________</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КПП __________________________</w:t>
      </w:r>
    </w:p>
    <w:p w:rsidR="008B0024" w:rsidRPr="008B0024" w:rsidRDefault="008B0024" w:rsidP="008B0024">
      <w:pPr>
        <w:spacing w:after="0"/>
        <w:ind w:firstLine="709"/>
        <w:rPr>
          <w:rFonts w:eastAsia="Calibri"/>
          <w:sz w:val="22"/>
          <w:szCs w:val="22"/>
        </w:rPr>
      </w:pPr>
      <w:r w:rsidRPr="008B0024">
        <w:rPr>
          <w:rFonts w:eastAsia="Calibri"/>
          <w:b/>
          <w:i/>
          <w:sz w:val="22"/>
          <w:szCs w:val="22"/>
        </w:rPr>
        <w:t>ОГРН _________________________</w:t>
      </w:r>
      <w:r w:rsidRPr="008B0024">
        <w:rPr>
          <w:rFonts w:eastAsia="Calibri"/>
          <w:sz w:val="22"/>
          <w:szCs w:val="22"/>
        </w:rPr>
        <w:t>,</w:t>
      </w:r>
    </w:p>
    <w:p w:rsidR="008B0024" w:rsidRPr="008B0024" w:rsidRDefault="008B0024" w:rsidP="008B0024">
      <w:pPr>
        <w:spacing w:after="0"/>
        <w:ind w:firstLine="709"/>
        <w:rPr>
          <w:rFonts w:eastAsia="Calibri"/>
          <w:b/>
          <w:i/>
          <w:sz w:val="22"/>
          <w:szCs w:val="22"/>
        </w:rPr>
      </w:pPr>
      <w:r w:rsidRPr="008B0024">
        <w:rPr>
          <w:rFonts w:eastAsia="Calibri"/>
          <w:sz w:val="22"/>
          <w:szCs w:val="22"/>
        </w:rPr>
        <w:t>в лице</w:t>
      </w:r>
      <w:r w:rsidRPr="008B0024">
        <w:rPr>
          <w:rFonts w:eastAsia="Calibri"/>
          <w:b/>
          <w:i/>
          <w:sz w:val="22"/>
          <w:szCs w:val="22"/>
        </w:rPr>
        <w:t xml:space="preserve"> __________________________________________________________________</w:t>
      </w:r>
    </w:p>
    <w:p w:rsidR="008B0024" w:rsidRPr="008B0024" w:rsidRDefault="008B0024" w:rsidP="008B0024">
      <w:pPr>
        <w:spacing w:after="0"/>
        <w:rPr>
          <w:rFonts w:eastAsia="Calibri"/>
          <w:b/>
          <w:i/>
          <w:sz w:val="22"/>
          <w:szCs w:val="22"/>
        </w:rPr>
      </w:pPr>
      <w:r w:rsidRPr="008B0024">
        <w:rPr>
          <w:rFonts w:eastAsia="Calibri"/>
          <w:b/>
          <w:i/>
          <w:sz w:val="22"/>
          <w:szCs w:val="22"/>
        </w:rPr>
        <w:t>______________________________________________________________________________,</w:t>
      </w:r>
    </w:p>
    <w:p w:rsidR="008B0024" w:rsidRPr="008B0024" w:rsidRDefault="008B0024" w:rsidP="008B0024">
      <w:pPr>
        <w:spacing w:after="0"/>
        <w:ind w:firstLine="709"/>
        <w:rPr>
          <w:rFonts w:eastAsia="Calibri"/>
          <w:bCs/>
          <w:i/>
          <w:iCs/>
          <w:sz w:val="22"/>
          <w:szCs w:val="22"/>
        </w:rPr>
      </w:pPr>
      <w:r w:rsidRPr="008B0024">
        <w:rPr>
          <w:rFonts w:eastAsia="Calibri"/>
          <w:i/>
          <w:sz w:val="22"/>
          <w:szCs w:val="22"/>
        </w:rPr>
        <w:t>(указываются Ф.И.О.,</w:t>
      </w:r>
      <w:r w:rsidRPr="008B002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8B0024" w:rsidRPr="008B0024" w:rsidRDefault="008B0024" w:rsidP="008B0024">
      <w:pPr>
        <w:spacing w:after="0"/>
        <w:ind w:firstLine="709"/>
        <w:rPr>
          <w:rFonts w:eastAsia="Calibri"/>
          <w:sz w:val="22"/>
          <w:szCs w:val="22"/>
        </w:rPr>
      </w:pPr>
      <w:r w:rsidRPr="008B0024">
        <w:rPr>
          <w:rFonts w:eastAsia="Calibri"/>
          <w:b/>
          <w:i/>
          <w:sz w:val="22"/>
          <w:szCs w:val="22"/>
        </w:rPr>
        <w:t>действующего на основании _____________________________</w:t>
      </w:r>
      <w:r w:rsidRPr="008B0024">
        <w:rPr>
          <w:rFonts w:eastAsia="Calibri"/>
          <w:i/>
          <w:sz w:val="22"/>
          <w:szCs w:val="22"/>
        </w:rPr>
        <w:t>,</w:t>
      </w:r>
      <w:r w:rsidRPr="008B0024">
        <w:rPr>
          <w:rFonts w:eastAsia="Calibri"/>
          <w:b/>
          <w:i/>
          <w:sz w:val="22"/>
          <w:szCs w:val="22"/>
        </w:rPr>
        <w:t xml:space="preserve"> </w:t>
      </w:r>
      <w:r w:rsidRPr="008B0024">
        <w:rPr>
          <w:rFonts w:eastAsia="Calibri"/>
          <w:sz w:val="22"/>
          <w:szCs w:val="22"/>
        </w:rPr>
        <w:t xml:space="preserve">дает свое согласие АО «Энергосервис Волги», зарегистрированному по адресу: г. Саратов, ул. Новоузенская, д. 22, ПАО «Россети Волга», зарегистрированному по адресу: 410031, г. Саратов, ул. Первомайская, д.42/44 и Публичному акционерному обществу «Федеральная сетевая компания - Россети»,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B0024">
        <w:rPr>
          <w:rFonts w:eastAsia="Calibri"/>
          <w:sz w:val="22"/>
          <w:szCs w:val="22"/>
        </w:rPr>
        <w:t>субконтрагентов</w:t>
      </w:r>
      <w:proofErr w:type="spellEnd"/>
      <w:r w:rsidRPr="008B0024">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B0024">
        <w:rPr>
          <w:rFonts w:eastAsia="Calibri"/>
          <w:spacing w:val="-4"/>
          <w:sz w:val="22"/>
          <w:szCs w:val="22"/>
        </w:rPr>
        <w:t xml:space="preserve">регистрации, ИНН - на совершение действий, предусмотренных п. 3 ст. 3 </w:t>
      </w:r>
      <w:r w:rsidRPr="008B0024">
        <w:rPr>
          <w:rFonts w:eastAsia="Calibri"/>
          <w:snapToGrid w:val="0"/>
          <w:sz w:val="22"/>
          <w:szCs w:val="22"/>
        </w:rPr>
        <w:t>Федерального закона</w:t>
      </w:r>
      <w:r w:rsidRPr="008B0024">
        <w:rPr>
          <w:rFonts w:eastAsia="Calibri"/>
          <w:spacing w:val="-4"/>
          <w:sz w:val="22"/>
          <w:szCs w:val="22"/>
        </w:rPr>
        <w:t> «О персональных</w:t>
      </w:r>
      <w:r w:rsidRPr="008B0024">
        <w:rPr>
          <w:rFonts w:eastAsia="Calibri"/>
          <w:sz w:val="22"/>
          <w:szCs w:val="22"/>
        </w:rPr>
        <w:t xml:space="preserve"> данных» от 27.07.2006 № 152-ФЗ, в том числе с использованием </w:t>
      </w:r>
      <w:r w:rsidRPr="008B0024">
        <w:rPr>
          <w:rFonts w:eastAsia="Calibri"/>
          <w:spacing w:val="-4"/>
          <w:sz w:val="22"/>
          <w:szCs w:val="22"/>
        </w:rPr>
        <w:t>информационных систем, а также на представление указанной информации в уполномоченные</w:t>
      </w:r>
      <w:r w:rsidRPr="008B0024">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B0024">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B0024" w:rsidRPr="008B0024" w:rsidRDefault="008B0024" w:rsidP="008B0024">
      <w:pPr>
        <w:spacing w:after="0"/>
        <w:ind w:firstLine="709"/>
        <w:rPr>
          <w:rFonts w:eastAsia="Calibri"/>
          <w:snapToGrid w:val="0"/>
          <w:sz w:val="22"/>
          <w:szCs w:val="22"/>
        </w:rPr>
      </w:pPr>
    </w:p>
    <w:p w:rsidR="008B0024" w:rsidRPr="008B0024" w:rsidRDefault="008B0024" w:rsidP="008B0024">
      <w:pPr>
        <w:spacing w:after="0"/>
        <w:rPr>
          <w:rFonts w:eastAsia="Calibri"/>
          <w:sz w:val="22"/>
          <w:szCs w:val="22"/>
        </w:rPr>
      </w:pPr>
      <w:r w:rsidRPr="008B0024">
        <w:rPr>
          <w:rFonts w:eastAsia="Calibri"/>
          <w:sz w:val="22"/>
          <w:szCs w:val="22"/>
        </w:rPr>
        <w:t>_____________________________                 ______________________________________</w:t>
      </w:r>
    </w:p>
    <w:p w:rsidR="008B0024" w:rsidRPr="008B0024" w:rsidRDefault="008B0024" w:rsidP="008B0024">
      <w:pPr>
        <w:spacing w:after="0"/>
        <w:rPr>
          <w:rFonts w:eastAsia="Calibri"/>
          <w:sz w:val="22"/>
          <w:szCs w:val="22"/>
        </w:rPr>
      </w:pPr>
      <w:r w:rsidRPr="008B0024">
        <w:rPr>
          <w:rFonts w:eastAsia="Calibri"/>
          <w:sz w:val="22"/>
          <w:szCs w:val="22"/>
        </w:rPr>
        <w:t xml:space="preserve">(подпись уполномоченного </w:t>
      </w:r>
      <w:proofErr w:type="gramStart"/>
      <w:r w:rsidRPr="008B0024">
        <w:rPr>
          <w:rFonts w:eastAsia="Calibri"/>
          <w:sz w:val="22"/>
          <w:szCs w:val="22"/>
        </w:rPr>
        <w:t xml:space="preserve">представителя)   </w:t>
      </w:r>
      <w:proofErr w:type="gramEnd"/>
      <w:r w:rsidRPr="008B0024">
        <w:rPr>
          <w:rFonts w:eastAsia="Calibri"/>
          <w:sz w:val="22"/>
          <w:szCs w:val="22"/>
        </w:rPr>
        <w:t xml:space="preserve">                             (Ф.И.О. и должность подписавшего**)</w:t>
      </w:r>
    </w:p>
    <w:p w:rsidR="008B0024" w:rsidRPr="008B0024" w:rsidRDefault="008B0024" w:rsidP="008B0024">
      <w:pPr>
        <w:spacing w:after="0"/>
        <w:rPr>
          <w:rFonts w:eastAsia="Calibri"/>
          <w:b/>
          <w:bCs/>
          <w:sz w:val="22"/>
          <w:szCs w:val="22"/>
        </w:rPr>
      </w:pPr>
      <w:r w:rsidRPr="008B0024">
        <w:rPr>
          <w:rFonts w:eastAsia="Calibri"/>
          <w:b/>
          <w:bCs/>
          <w:sz w:val="22"/>
          <w:szCs w:val="22"/>
        </w:rPr>
        <w:t>М.П.</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1" w:name="_Toc61602017"/>
      <w:r w:rsidRPr="008B0024">
        <w:rPr>
          <w:b/>
          <w:bCs/>
          <w:sz w:val="22"/>
          <w:szCs w:val="22"/>
        </w:rPr>
        <w:lastRenderedPageBreak/>
        <w:t>ФОРМА 10.   АНТИКОРРУПЦИОННЫЕ ОБЯЗАТЕЛЬСТВА</w:t>
      </w:r>
      <w:bookmarkEnd w:id="221"/>
    </w:p>
    <w:p w:rsidR="008B0024" w:rsidRPr="008B0024" w:rsidRDefault="008B0024" w:rsidP="008B0024">
      <w:pPr>
        <w:suppressAutoHyphens/>
        <w:spacing w:after="0"/>
        <w:ind w:firstLine="709"/>
        <w:jc w:val="center"/>
        <w:rPr>
          <w:b/>
          <w:color w:val="000000"/>
          <w:sz w:val="22"/>
          <w:szCs w:val="22"/>
          <w:lang w:eastAsia="ar-SA"/>
        </w:rPr>
      </w:pPr>
      <w:r w:rsidRPr="008B0024">
        <w:rPr>
          <w:b/>
          <w:bCs/>
          <w:color w:val="000000"/>
          <w:sz w:val="22"/>
          <w:szCs w:val="22"/>
          <w:lang w:eastAsia="ar-SA"/>
        </w:rPr>
        <w:t>Антикоррупционные обязательства</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B0024" w:rsidRPr="008B0024" w:rsidRDefault="008B0024" w:rsidP="008B0024">
      <w:pPr>
        <w:numPr>
          <w:ilvl w:val="0"/>
          <w:numId w:val="40"/>
        </w:numPr>
        <w:tabs>
          <w:tab w:val="num" w:pos="0"/>
        </w:tabs>
        <w:suppressAutoHyphens/>
        <w:spacing w:after="0"/>
        <w:ind w:left="0" w:firstLine="0"/>
        <w:rPr>
          <w:bCs/>
          <w:color w:val="000000"/>
          <w:sz w:val="22"/>
          <w:szCs w:val="22"/>
          <w:lang w:eastAsia="ar-SA"/>
        </w:rPr>
      </w:pPr>
      <w:r w:rsidRPr="008B0024">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B0024" w:rsidRPr="008B0024" w:rsidRDefault="008B0024" w:rsidP="008B0024">
      <w:pPr>
        <w:widowControl w:val="0"/>
        <w:suppressAutoHyphens/>
        <w:spacing w:after="0"/>
        <w:ind w:firstLine="709"/>
        <w:contextualSpacing/>
        <w:rPr>
          <w:bCs/>
          <w:sz w:val="22"/>
          <w:szCs w:val="22"/>
          <w:lang w:eastAsia="ar-SA"/>
        </w:rPr>
      </w:pPr>
      <w:r w:rsidRPr="008B0024">
        <w:rPr>
          <w:bCs/>
          <w:sz w:val="22"/>
          <w:szCs w:val="22"/>
          <w:lang w:eastAsia="ar-SA"/>
        </w:rPr>
        <w:t>1.1</w:t>
      </w:r>
      <w:r w:rsidRPr="008B0024">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8B0024" w:rsidRPr="008B0024" w:rsidRDefault="008B0024" w:rsidP="008B0024">
      <w:pPr>
        <w:widowControl w:val="0"/>
        <w:numPr>
          <w:ilvl w:val="1"/>
          <w:numId w:val="42"/>
        </w:numPr>
        <w:suppressAutoHyphens/>
        <w:spacing w:after="0"/>
        <w:ind w:left="0" w:firstLine="709"/>
        <w:contextualSpacing/>
        <w:rPr>
          <w:bCs/>
          <w:sz w:val="22"/>
          <w:szCs w:val="22"/>
          <w:lang w:eastAsia="ar-SA"/>
        </w:rPr>
      </w:pPr>
      <w:r w:rsidRPr="008B0024">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B0024">
        <w:rPr>
          <w:bCs/>
          <w:sz w:val="22"/>
          <w:szCs w:val="22"/>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B0024" w:rsidRPr="008B0024" w:rsidRDefault="008B0024" w:rsidP="008B0024">
      <w:pPr>
        <w:numPr>
          <w:ilvl w:val="0"/>
          <w:numId w:val="40"/>
        </w:numPr>
        <w:suppressAutoHyphens/>
        <w:spacing w:after="0"/>
        <w:ind w:left="0" w:firstLine="709"/>
        <w:rPr>
          <w:bCs/>
          <w:color w:val="000000"/>
          <w:sz w:val="22"/>
          <w:szCs w:val="22"/>
          <w:lang w:eastAsia="ar-SA"/>
        </w:rPr>
      </w:pPr>
      <w:r w:rsidRPr="008B0024">
        <w:rPr>
          <w:bCs/>
          <w:color w:val="000000"/>
          <w:sz w:val="22"/>
          <w:szCs w:val="22"/>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предоставление неполных, заведомо ложных, недостоверных сведений о структуре собственников;</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освобождение, предложение или обещание освободить от исполнения обязательства или обязанности;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оказание, предложение или обещание оказать услуги;</w:t>
      </w:r>
    </w:p>
    <w:p w:rsidR="008B0024" w:rsidRPr="008B0024" w:rsidRDefault="008B0024" w:rsidP="008B0024">
      <w:pPr>
        <w:numPr>
          <w:ilvl w:val="0"/>
          <w:numId w:val="39"/>
        </w:numPr>
        <w:suppressAutoHyphens/>
        <w:spacing w:after="0"/>
        <w:ind w:left="142" w:firstLine="567"/>
        <w:rPr>
          <w:bCs/>
          <w:color w:val="000000"/>
          <w:sz w:val="22"/>
          <w:szCs w:val="22"/>
          <w:lang w:eastAsia="ar-SA"/>
        </w:rPr>
      </w:pPr>
      <w:r w:rsidRPr="008B0024">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 xml:space="preserve">предоставление, предложение или обещание предоставить иные выгоды; </w:t>
      </w:r>
    </w:p>
    <w:p w:rsidR="008B0024" w:rsidRPr="008B0024" w:rsidRDefault="008B0024" w:rsidP="008B0024">
      <w:pPr>
        <w:numPr>
          <w:ilvl w:val="0"/>
          <w:numId w:val="39"/>
        </w:numPr>
        <w:suppressAutoHyphens/>
        <w:spacing w:after="0"/>
        <w:ind w:left="142" w:firstLine="567"/>
        <w:rPr>
          <w:bCs/>
          <w:sz w:val="22"/>
          <w:szCs w:val="22"/>
          <w:lang w:eastAsia="ar-SA"/>
        </w:rPr>
      </w:pPr>
      <w:r w:rsidRPr="008B0024">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val="en-US" w:eastAsia="ar-SA"/>
        </w:rPr>
        <w:t>C</w:t>
      </w:r>
      <w:proofErr w:type="spellStart"/>
      <w:r w:rsidRPr="008B0024">
        <w:rPr>
          <w:bCs/>
          <w:sz w:val="22"/>
          <w:szCs w:val="22"/>
          <w:lang w:eastAsia="ar-SA"/>
        </w:rPr>
        <w:t>тимулирование</w:t>
      </w:r>
      <w:proofErr w:type="spellEnd"/>
      <w:r w:rsidRPr="008B0024">
        <w:rPr>
          <w:bCs/>
          <w:sz w:val="22"/>
          <w:szCs w:val="22"/>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eastAsia="ar-SA"/>
        </w:rPr>
        <w:t>Под действиями работника Заказчика/Организатора закупки, осуществляемыми в пользу Участника, понимаются:</w:t>
      </w:r>
    </w:p>
    <w:p w:rsidR="008B0024" w:rsidRPr="008B0024" w:rsidRDefault="008B0024" w:rsidP="008B0024">
      <w:pPr>
        <w:numPr>
          <w:ilvl w:val="0"/>
          <w:numId w:val="39"/>
        </w:numPr>
        <w:suppressAutoHyphens/>
        <w:spacing w:after="0"/>
        <w:ind w:left="142" w:firstLine="491"/>
        <w:rPr>
          <w:bCs/>
          <w:color w:val="000000"/>
          <w:sz w:val="22"/>
          <w:szCs w:val="22"/>
          <w:lang w:eastAsia="ar-SA"/>
        </w:rPr>
      </w:pPr>
      <w:r w:rsidRPr="008B0024">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предоставление каких-либо гарантий;</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ускорение существующих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B0024" w:rsidRPr="008B0024" w:rsidRDefault="008B0024" w:rsidP="008B0024">
      <w:pPr>
        <w:numPr>
          <w:ilvl w:val="0"/>
          <w:numId w:val="41"/>
        </w:numPr>
        <w:suppressAutoHyphens/>
        <w:spacing w:after="0"/>
        <w:ind w:left="0" w:firstLine="709"/>
        <w:rPr>
          <w:bCs/>
          <w:color w:val="000000"/>
          <w:sz w:val="22"/>
          <w:szCs w:val="22"/>
          <w:lang w:eastAsia="ar-SA"/>
        </w:rPr>
      </w:pPr>
      <w:r w:rsidRPr="008B0024">
        <w:rPr>
          <w:bCs/>
          <w:color w:val="000000"/>
          <w:sz w:val="22"/>
          <w:szCs w:val="22"/>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B0024" w:rsidRPr="008B0024" w:rsidRDefault="008B0024" w:rsidP="008B0024">
      <w:pPr>
        <w:numPr>
          <w:ilvl w:val="0"/>
          <w:numId w:val="41"/>
        </w:numPr>
        <w:suppressAutoHyphens/>
        <w:spacing w:after="0"/>
        <w:ind w:firstLine="259"/>
        <w:rPr>
          <w:bCs/>
          <w:color w:val="000000"/>
          <w:sz w:val="22"/>
          <w:szCs w:val="22"/>
          <w:lang w:eastAsia="ar-SA"/>
        </w:rPr>
      </w:pPr>
      <w:r w:rsidRPr="008B0024">
        <w:rPr>
          <w:bCs/>
          <w:color w:val="000000"/>
          <w:sz w:val="22"/>
          <w:szCs w:val="22"/>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B0024" w:rsidRPr="008B0024" w:rsidRDefault="008B0024" w:rsidP="008B0024">
      <w:pPr>
        <w:numPr>
          <w:ilvl w:val="0"/>
          <w:numId w:val="41"/>
        </w:numPr>
        <w:suppressAutoHyphens/>
        <w:spacing w:after="0"/>
        <w:ind w:firstLine="117"/>
        <w:rPr>
          <w:bCs/>
          <w:color w:val="000000"/>
          <w:sz w:val="22"/>
          <w:szCs w:val="22"/>
          <w:lang w:eastAsia="ar-SA"/>
        </w:rPr>
      </w:pPr>
      <w:r w:rsidRPr="008B0024">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B0024" w:rsidRPr="008B0024" w:rsidRDefault="008B0024" w:rsidP="008B0024">
      <w:pPr>
        <w:suppressAutoHyphens/>
        <w:spacing w:after="0"/>
        <w:ind w:firstLine="709"/>
        <w:rPr>
          <w:b/>
          <w:color w:val="000000"/>
          <w:sz w:val="22"/>
          <w:szCs w:val="22"/>
          <w:lang w:eastAsia="ar-SA"/>
        </w:rPr>
      </w:pPr>
    </w:p>
    <w:p w:rsidR="008B0024" w:rsidRPr="008B0024" w:rsidRDefault="008B0024" w:rsidP="008B0024">
      <w:pPr>
        <w:suppressAutoHyphens/>
        <w:spacing w:after="0"/>
        <w:ind w:firstLine="709"/>
        <w:rPr>
          <w:bCs/>
          <w:color w:val="000000"/>
          <w:sz w:val="22"/>
          <w:szCs w:val="22"/>
          <w:lang w:eastAsia="ar-SA"/>
        </w:rPr>
      </w:pPr>
      <w:r w:rsidRPr="008B0024">
        <w:rPr>
          <w:b/>
          <w:bCs/>
          <w:color w:val="000000"/>
          <w:sz w:val="22"/>
          <w:szCs w:val="22"/>
          <w:lang w:eastAsia="ar-SA"/>
        </w:rPr>
        <w:t xml:space="preserve">Участник: </w:t>
      </w:r>
      <w:r w:rsidRPr="008B0024">
        <w:rPr>
          <w:bCs/>
          <w:color w:val="000000"/>
          <w:sz w:val="22"/>
          <w:szCs w:val="22"/>
          <w:lang w:eastAsia="ar-SA"/>
        </w:rPr>
        <w:t>_______________/</w:t>
      </w:r>
    </w:p>
    <w:p w:rsidR="008B0024" w:rsidRPr="008B0024" w:rsidRDefault="008B0024" w:rsidP="008B0024">
      <w:pPr>
        <w:suppressAutoHyphens/>
        <w:spacing w:after="0"/>
        <w:ind w:firstLine="709"/>
        <w:rPr>
          <w:b/>
          <w:bCs/>
          <w:i/>
          <w:iCs/>
          <w:color w:val="000000"/>
          <w:sz w:val="22"/>
          <w:szCs w:val="22"/>
          <w:lang w:eastAsia="ar-SA"/>
        </w:rPr>
      </w:pPr>
    </w:p>
    <w:p w:rsidR="008B0024" w:rsidRPr="008B0024" w:rsidRDefault="008B0024" w:rsidP="008B0024">
      <w:pPr>
        <w:suppressAutoHyphens/>
        <w:spacing w:after="0"/>
        <w:ind w:firstLine="709"/>
        <w:rPr>
          <w:b/>
          <w:bCs/>
          <w:i/>
          <w:color w:val="000000"/>
          <w:sz w:val="22"/>
          <w:szCs w:val="22"/>
          <w:lang w:eastAsia="ar-SA"/>
        </w:rPr>
      </w:pPr>
      <w:r w:rsidRPr="008B0024">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8B0024" w:rsidRPr="008B0024" w:rsidRDefault="008B0024" w:rsidP="008B0024">
      <w:pPr>
        <w:suppressAutoHyphens/>
        <w:spacing w:after="0"/>
        <w:ind w:firstLine="709"/>
        <w:rPr>
          <w:bCs/>
          <w:iCs/>
          <w:color w:val="2F2C2D"/>
          <w:sz w:val="22"/>
          <w:szCs w:val="22"/>
          <w:shd w:val="clear" w:color="auto" w:fill="FFFFFF"/>
          <w:lang w:eastAsia="ar-SA"/>
        </w:rPr>
      </w:pPr>
      <w:r w:rsidRPr="008B0024">
        <w:rPr>
          <w:bCs/>
          <w:i/>
          <w:sz w:val="22"/>
          <w:szCs w:val="22"/>
          <w:lang w:eastAsia="ar-SA"/>
        </w:rPr>
        <w:t xml:space="preserve">В ПАО «_______» действует система </w:t>
      </w:r>
      <w:r w:rsidRPr="008B0024">
        <w:rPr>
          <w:bCs/>
          <w:i/>
          <w:iCs/>
          <w:sz w:val="22"/>
          <w:szCs w:val="22"/>
          <w:lang w:eastAsia="ar-SA"/>
        </w:rPr>
        <w:t>предупреждения и профилактики коррупции.</w:t>
      </w:r>
      <w:r w:rsidRPr="008B0024">
        <w:rPr>
          <w:bCs/>
          <w:i/>
          <w:sz w:val="22"/>
          <w:szCs w:val="22"/>
          <w:lang w:eastAsia="ar-SA"/>
        </w:rPr>
        <w:t xml:space="preserve"> </w:t>
      </w:r>
      <w:r w:rsidRPr="008B0024">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2" w:history="1">
        <w:r w:rsidRPr="008B0024">
          <w:rPr>
            <w:bCs/>
            <w:i/>
            <w:color w:val="262626"/>
            <w:sz w:val="22"/>
            <w:szCs w:val="22"/>
            <w:u w:val="single"/>
            <w:shd w:val="clear" w:color="auto" w:fill="FFFFFF"/>
            <w:lang w:eastAsia="ar-SA"/>
          </w:rPr>
          <w:t>форму обратной связи</w:t>
        </w:r>
      </w:hyperlink>
      <w:r w:rsidRPr="008B0024">
        <w:rPr>
          <w:bCs/>
          <w:i/>
          <w:sz w:val="22"/>
          <w:szCs w:val="22"/>
          <w:lang w:eastAsia="ar-SA"/>
        </w:rPr>
        <w:t xml:space="preserve"> на корпоративном веб-сайте</w:t>
      </w:r>
      <w:r w:rsidRPr="008B0024">
        <w:rPr>
          <w:bCs/>
          <w:i/>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8B0024">
        <w:rPr>
          <w:bCs/>
          <w:iCs/>
          <w:color w:val="2F2C2D"/>
          <w:sz w:val="22"/>
          <w:szCs w:val="22"/>
          <w:shd w:val="clear" w:color="auto" w:fill="FFFFFF"/>
          <w:lang w:eastAsia="ar-SA"/>
        </w:rPr>
        <w:t xml:space="preserve">___________ </w:t>
      </w:r>
      <w:r w:rsidRPr="008B0024">
        <w:rPr>
          <w:bCs/>
          <w:i/>
          <w:iCs/>
          <w:color w:val="2F2C2D"/>
          <w:sz w:val="22"/>
          <w:szCs w:val="22"/>
          <w:shd w:val="clear" w:color="auto" w:fill="FFFFFF"/>
          <w:lang w:eastAsia="ar-SA"/>
        </w:rPr>
        <w:t>(указывается адрес Заказчика)</w:t>
      </w:r>
      <w:r w:rsidRPr="008B0024">
        <w:rPr>
          <w:bCs/>
          <w:iCs/>
          <w:color w:val="2F2C2D"/>
          <w:sz w:val="22"/>
          <w:szCs w:val="22"/>
          <w:shd w:val="clear" w:color="auto" w:fill="FFFFFF"/>
          <w:lang w:eastAsia="ar-SA"/>
        </w:rPr>
        <w:t>.</w:t>
      </w:r>
    </w:p>
    <w:p w:rsidR="008B0024" w:rsidRPr="008B0024" w:rsidRDefault="008B0024" w:rsidP="008B0024">
      <w:pPr>
        <w:spacing w:after="0"/>
        <w:jc w:val="left"/>
        <w:rPr>
          <w:sz w:val="22"/>
          <w:szCs w:val="22"/>
        </w:rPr>
      </w:pP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2" w:name="_Toc61602018"/>
      <w:r w:rsidRPr="008B0024">
        <w:rPr>
          <w:b/>
          <w:bCs/>
          <w:sz w:val="22"/>
          <w:szCs w:val="22"/>
        </w:rPr>
        <w:lastRenderedPageBreak/>
        <w:t>ФОРМА 11. СПРАВКА О НАЛИЧИИ У УЧАСТНИКА ЗАКУПКИ СВЯЗЕЙ, НОСЯЩИХ ХАРАКТЕР АФФИЛИРОВАННОСТИ</w:t>
      </w:r>
      <w:bookmarkEnd w:id="222"/>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ПАО «Россети» и/или ДЗО ПАО «Россети»</w:t>
      </w:r>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tabs>
          <w:tab w:val="left" w:pos="1080"/>
        </w:tabs>
        <w:suppressAutoHyphens/>
        <w:spacing w:after="0"/>
        <w:ind w:firstLine="540"/>
        <w:jc w:val="center"/>
        <w:rPr>
          <w:bCs/>
          <w:i/>
          <w:sz w:val="22"/>
          <w:szCs w:val="22"/>
          <w:lang w:eastAsia="ar-SA"/>
        </w:rPr>
      </w:pPr>
      <w:r w:rsidRPr="008B0024">
        <w:rPr>
          <w:bCs/>
          <w:i/>
          <w:sz w:val="22"/>
          <w:szCs w:val="22"/>
          <w:lang w:eastAsia="ar-SA"/>
        </w:rPr>
        <w:t>Уважаемые господа!</w:t>
      </w:r>
    </w:p>
    <w:p w:rsidR="008B0024" w:rsidRPr="008B0024" w:rsidRDefault="008B0024" w:rsidP="008B0024">
      <w:pPr>
        <w:tabs>
          <w:tab w:val="left" w:pos="1080"/>
        </w:tabs>
        <w:suppressAutoHyphens/>
        <w:spacing w:after="0"/>
        <w:ind w:firstLine="540"/>
        <w:jc w:val="center"/>
        <w:rPr>
          <w:bCs/>
          <w:i/>
          <w:sz w:val="22"/>
          <w:szCs w:val="22"/>
          <w:lang w:eastAsia="ar-SA"/>
        </w:rPr>
      </w:pPr>
    </w:p>
    <w:p w:rsidR="008B0024" w:rsidRPr="008B0024" w:rsidRDefault="008B0024" w:rsidP="008B0024">
      <w:pPr>
        <w:suppressAutoHyphens/>
        <w:spacing w:after="0"/>
        <w:ind w:firstLine="567"/>
        <w:rPr>
          <w:b/>
          <w:bCs/>
          <w:i/>
          <w:snapToGrid w:val="0"/>
          <w:sz w:val="22"/>
          <w:szCs w:val="22"/>
          <w:lang w:eastAsia="ar-SA"/>
        </w:rPr>
      </w:pPr>
      <w:r w:rsidRPr="008B0024">
        <w:rPr>
          <w:bCs/>
          <w:snapToGrid w:val="0"/>
          <w:sz w:val="22"/>
          <w:szCs w:val="22"/>
          <w:lang w:eastAsia="ar-SA"/>
        </w:rPr>
        <w:t>При рассмотрении нашей заявки просим учесть следующие сведения о наличии у _______________________________________</w:t>
      </w:r>
      <w:r w:rsidRPr="008B0024">
        <w:rPr>
          <w:b/>
          <w:bCs/>
          <w:i/>
          <w:snapToGrid w:val="0"/>
          <w:sz w:val="22"/>
          <w:szCs w:val="22"/>
          <w:lang w:eastAsia="ar-SA"/>
        </w:rPr>
        <w:t>(указывается полное наименование Участника закупки)</w:t>
      </w:r>
      <w:r w:rsidRPr="008B0024">
        <w:rPr>
          <w:bCs/>
          <w:i/>
          <w:snapToGrid w:val="0"/>
          <w:sz w:val="22"/>
          <w:szCs w:val="22"/>
          <w:lang w:eastAsia="ar-SA"/>
        </w:rPr>
        <w:t xml:space="preserve"> </w:t>
      </w:r>
      <w:r w:rsidRPr="008B0024">
        <w:rPr>
          <w:bCs/>
          <w:snapToGrid w:val="0"/>
          <w:sz w:val="22"/>
          <w:szCs w:val="22"/>
          <w:lang w:eastAsia="ar-SA"/>
        </w:rPr>
        <w:t xml:space="preserve">конфликта интересов и/или связей, </w:t>
      </w:r>
      <w:r w:rsidRPr="008B0024">
        <w:rPr>
          <w:b/>
          <w:bCs/>
          <w:i/>
          <w:snapToGrid w:val="0"/>
          <w:sz w:val="22"/>
          <w:szCs w:val="22"/>
          <w:lang w:eastAsia="ar-SA"/>
        </w:rPr>
        <w:t>носящих характер аффилированности с лицом, являющимся ______________________</w:t>
      </w:r>
      <w:r w:rsidRPr="008B0024">
        <w:rPr>
          <w:bCs/>
          <w:i/>
          <w:iCs/>
          <w:snapToGrid w:val="0"/>
          <w:sz w:val="22"/>
          <w:szCs w:val="22"/>
          <w:lang w:eastAsia="ar-SA"/>
        </w:rPr>
        <w:t xml:space="preserve"> (</w:t>
      </w:r>
      <w:r w:rsidRPr="008B0024">
        <w:rPr>
          <w:b/>
          <w:bCs/>
          <w:i/>
          <w:iCs/>
          <w:snapToGrid w:val="0"/>
          <w:sz w:val="22"/>
          <w:szCs w:val="22"/>
          <w:lang w:eastAsia="ar-SA"/>
        </w:rPr>
        <w:t>указывается кем являются эти лица, пример: учредители, сотрудники, и т.д.</w:t>
      </w:r>
      <w:r w:rsidRPr="008B0024">
        <w:rPr>
          <w:b/>
          <w:bCs/>
          <w:i/>
          <w:snapToGrid w:val="0"/>
          <w:sz w:val="22"/>
          <w:szCs w:val="22"/>
          <w:lang w:eastAsia="ar-SA"/>
        </w:rPr>
        <w:t xml:space="preserve">) </w:t>
      </w:r>
      <w:r w:rsidRPr="008B0024">
        <w:rPr>
          <w:bCs/>
          <w:snapToGrid w:val="0"/>
          <w:sz w:val="22"/>
          <w:szCs w:val="22"/>
          <w:lang w:eastAsia="ar-SA"/>
        </w:rPr>
        <w:t xml:space="preserve">Заказчика </w:t>
      </w:r>
      <w:r w:rsidRPr="008B0024">
        <w:rPr>
          <w:b/>
          <w:bCs/>
          <w:i/>
          <w:snapToGrid w:val="0"/>
          <w:sz w:val="22"/>
          <w:szCs w:val="22"/>
          <w:lang w:eastAsia="ar-SA"/>
        </w:rPr>
        <w:t>и/или Организатора закупки</w:t>
      </w:r>
      <w:r w:rsidRPr="008B0024">
        <w:rPr>
          <w:bCs/>
          <w:snapToGrid w:val="0"/>
          <w:sz w:val="22"/>
          <w:szCs w:val="22"/>
          <w:lang w:eastAsia="ar-SA"/>
        </w:rPr>
        <w:t xml:space="preserve">, а именно - </w:t>
      </w:r>
      <w:r w:rsidRPr="008B0024">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8B0024" w:rsidRPr="008B0024" w:rsidRDefault="008B0024" w:rsidP="008B0024">
      <w:pPr>
        <w:suppressAutoHyphens/>
        <w:spacing w:after="0"/>
        <w:ind w:firstLine="567"/>
        <w:rPr>
          <w:b/>
          <w:bCs/>
          <w:i/>
          <w:snapToGrid w:val="0"/>
          <w:sz w:val="22"/>
          <w:szCs w:val="22"/>
          <w:lang w:eastAsia="ar-SA"/>
        </w:rPr>
      </w:pPr>
    </w:p>
    <w:p w:rsidR="008B0024" w:rsidRPr="008B0024" w:rsidRDefault="008B0024" w:rsidP="008B0024">
      <w:pPr>
        <w:tabs>
          <w:tab w:val="left" w:pos="1080"/>
        </w:tabs>
        <w:suppressAutoHyphens/>
        <w:spacing w:after="0"/>
        <w:ind w:firstLine="540"/>
        <w:jc w:val="left"/>
        <w:rPr>
          <w:rFonts w:eastAsia="Calibri"/>
          <w:b/>
          <w:bCs/>
          <w:sz w:val="22"/>
          <w:szCs w:val="22"/>
          <w:lang w:eastAsia="en-US"/>
        </w:rPr>
      </w:pPr>
      <w:r w:rsidRPr="008B0024">
        <w:rPr>
          <w:rFonts w:eastAsia="Calibri"/>
          <w:b/>
          <w:bCs/>
          <w:sz w:val="22"/>
          <w:szCs w:val="22"/>
          <w:lang w:eastAsia="en-US"/>
        </w:rPr>
        <w:t>Инструкции по заполнению</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right="3684" w:firstLine="567"/>
        <w:jc w:val="center"/>
        <w:rPr>
          <w:bCs/>
          <w:snapToGrid w:val="0"/>
          <w:sz w:val="22"/>
          <w:szCs w:val="22"/>
          <w:vertAlign w:val="superscript"/>
          <w:lang w:eastAsia="ar-SA"/>
        </w:rPr>
      </w:pPr>
      <w:r w:rsidRPr="008B0024">
        <w:rPr>
          <w:bCs/>
          <w:snapToGrid w:val="0"/>
          <w:sz w:val="22"/>
          <w:szCs w:val="22"/>
          <w:vertAlign w:val="superscript"/>
          <w:lang w:eastAsia="ar-SA"/>
        </w:rPr>
        <w:t>(подпись, М.П.)</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firstLine="567"/>
        <w:rPr>
          <w:bCs/>
          <w:snapToGrid w:val="0"/>
          <w:sz w:val="22"/>
          <w:szCs w:val="22"/>
          <w:vertAlign w:val="superscript"/>
          <w:lang w:eastAsia="ar-SA"/>
        </w:rPr>
      </w:pPr>
      <w:r w:rsidRPr="008B0024">
        <w:rPr>
          <w:bCs/>
          <w:snapToGrid w:val="0"/>
          <w:sz w:val="22"/>
          <w:szCs w:val="22"/>
          <w:vertAlign w:val="superscript"/>
          <w:lang w:eastAsia="ar-SA"/>
        </w:rPr>
        <w:t>(фамилия, имя, отчество подписавшего, должность)</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3" w:name="_Toc61602019"/>
      <w:r w:rsidRPr="008B002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223"/>
    </w:p>
    <w:p w:rsidR="008B0024" w:rsidRPr="008B0024" w:rsidRDefault="008B0024" w:rsidP="008B0024">
      <w:pPr>
        <w:jc w:val="center"/>
        <w:rPr>
          <w:b/>
          <w:sz w:val="22"/>
          <w:szCs w:val="22"/>
        </w:rPr>
      </w:pPr>
    </w:p>
    <w:p w:rsidR="008B0024" w:rsidRPr="008B0024" w:rsidRDefault="008B0024" w:rsidP="008B0024">
      <w:pPr>
        <w:jc w:val="center"/>
        <w:rPr>
          <w:sz w:val="22"/>
          <w:szCs w:val="22"/>
        </w:rPr>
      </w:pPr>
      <w:r w:rsidRPr="008B0024">
        <w:rPr>
          <w:sz w:val="22"/>
          <w:szCs w:val="22"/>
        </w:rPr>
        <w:t>Фирменный бланк Участника запроса предложений</w:t>
      </w:r>
    </w:p>
    <w:p w:rsidR="008B0024" w:rsidRPr="008B0024" w:rsidRDefault="008B0024" w:rsidP="008B0024">
      <w:pPr>
        <w:jc w:val="center"/>
        <w:rPr>
          <w:sz w:val="22"/>
          <w:szCs w:val="22"/>
        </w:rPr>
      </w:pPr>
    </w:p>
    <w:p w:rsidR="008B0024" w:rsidRPr="008B0024" w:rsidRDefault="008B0024" w:rsidP="008B0024">
      <w:pPr>
        <w:jc w:val="center"/>
        <w:rPr>
          <w:sz w:val="22"/>
          <w:szCs w:val="22"/>
        </w:rPr>
      </w:pPr>
      <w:r w:rsidRPr="008B0024">
        <w:rPr>
          <w:sz w:val="22"/>
          <w:szCs w:val="22"/>
        </w:rPr>
        <w:t>План распределения объёмов выполняемых работ между генеральным исполнителем и соисполнителями</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proofErr w:type="gramStart"/>
      <w:r w:rsidRPr="008B0024">
        <w:rPr>
          <w:sz w:val="22"/>
          <w:szCs w:val="22"/>
        </w:rPr>
        <w:t>Приложение  к</w:t>
      </w:r>
      <w:proofErr w:type="gramEnd"/>
      <w:r w:rsidRPr="008B0024">
        <w:rPr>
          <w:sz w:val="22"/>
          <w:szCs w:val="22"/>
        </w:rPr>
        <w:t xml:space="preserve"> письму о подаче оферты № ______ от ________</w:t>
      </w:r>
    </w:p>
    <w:p w:rsidR="008B0024" w:rsidRPr="008B0024" w:rsidRDefault="008B0024" w:rsidP="008B002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8B0024" w:rsidRPr="008B0024" w:rsidTr="004354D6">
        <w:trPr>
          <w:cantSplit/>
        </w:trPr>
        <w:tc>
          <w:tcPr>
            <w:tcW w:w="654"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п/п</w:t>
            </w:r>
          </w:p>
        </w:tc>
        <w:tc>
          <w:tcPr>
            <w:tcW w:w="2657"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работ</w:t>
            </w:r>
          </w:p>
        </w:tc>
        <w:tc>
          <w:tcPr>
            <w:tcW w:w="1935"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организации, выполняющей данный объём работ</w:t>
            </w:r>
          </w:p>
        </w:tc>
        <w:tc>
          <w:tcPr>
            <w:tcW w:w="3207" w:type="dxa"/>
            <w:gridSpan w:val="2"/>
          </w:tcPr>
          <w:p w:rsidR="008B0024" w:rsidRPr="008B0024" w:rsidRDefault="008B0024" w:rsidP="008B0024">
            <w:pPr>
              <w:keepNext/>
              <w:keepLines/>
              <w:spacing w:before="40" w:after="40"/>
              <w:ind w:right="57"/>
              <w:jc w:val="center"/>
              <w:rPr>
                <w:sz w:val="22"/>
                <w:szCs w:val="22"/>
              </w:rPr>
            </w:pPr>
            <w:r w:rsidRPr="008B0024">
              <w:rPr>
                <w:sz w:val="22"/>
                <w:szCs w:val="22"/>
              </w:rPr>
              <w:t>Стоимость работ</w:t>
            </w:r>
          </w:p>
        </w:tc>
        <w:tc>
          <w:tcPr>
            <w:tcW w:w="1578"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xml:space="preserve">Сроки выполнения (начало и окончание) </w:t>
            </w:r>
          </w:p>
        </w:tc>
      </w:tr>
      <w:tr w:rsidR="008B0024" w:rsidRPr="008B0024" w:rsidTr="004354D6">
        <w:trPr>
          <w:cantSplit/>
        </w:trPr>
        <w:tc>
          <w:tcPr>
            <w:tcW w:w="654" w:type="dxa"/>
            <w:vMerge/>
          </w:tcPr>
          <w:p w:rsidR="008B0024" w:rsidRPr="008B0024" w:rsidRDefault="008B0024" w:rsidP="008B0024">
            <w:pPr>
              <w:keepNext/>
              <w:keepLines/>
              <w:spacing w:before="40" w:after="40"/>
              <w:ind w:right="57"/>
              <w:jc w:val="left"/>
              <w:rPr>
                <w:sz w:val="22"/>
                <w:szCs w:val="22"/>
              </w:rPr>
            </w:pPr>
          </w:p>
        </w:tc>
        <w:tc>
          <w:tcPr>
            <w:tcW w:w="2657" w:type="dxa"/>
            <w:vMerge/>
          </w:tcPr>
          <w:p w:rsidR="008B0024" w:rsidRPr="008B0024" w:rsidRDefault="008B0024" w:rsidP="008B0024">
            <w:pPr>
              <w:keepNext/>
              <w:keepLines/>
              <w:spacing w:before="40" w:after="40"/>
              <w:ind w:right="57"/>
              <w:jc w:val="left"/>
              <w:rPr>
                <w:sz w:val="22"/>
                <w:szCs w:val="22"/>
              </w:rPr>
            </w:pPr>
          </w:p>
        </w:tc>
        <w:tc>
          <w:tcPr>
            <w:tcW w:w="1935" w:type="dxa"/>
            <w:vMerge/>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r w:rsidRPr="008B0024">
              <w:rPr>
                <w:sz w:val="22"/>
                <w:szCs w:val="22"/>
              </w:rPr>
              <w:t>в денежном выражении, руб. (с НДС)</w:t>
            </w:r>
          </w:p>
        </w:tc>
        <w:tc>
          <w:tcPr>
            <w:tcW w:w="1535" w:type="dxa"/>
          </w:tcPr>
          <w:p w:rsidR="008B0024" w:rsidRPr="008B0024" w:rsidRDefault="008B0024" w:rsidP="008B0024">
            <w:pPr>
              <w:keepNext/>
              <w:keepLines/>
              <w:spacing w:before="40" w:after="40"/>
              <w:ind w:right="57"/>
              <w:jc w:val="left"/>
              <w:rPr>
                <w:sz w:val="22"/>
                <w:szCs w:val="22"/>
              </w:rPr>
            </w:pPr>
            <w:r w:rsidRPr="008B0024">
              <w:rPr>
                <w:sz w:val="22"/>
                <w:szCs w:val="22"/>
              </w:rPr>
              <w:t>в % от объема работ</w:t>
            </w:r>
          </w:p>
        </w:tc>
        <w:tc>
          <w:tcPr>
            <w:tcW w:w="1578" w:type="dxa"/>
            <w:vMerge/>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widowControl w:val="0"/>
              <w:numPr>
                <w:ilvl w:val="0"/>
                <w:numId w:val="44"/>
              </w:numPr>
              <w:suppressAutoHyphens/>
              <w:spacing w:before="40" w:after="40" w:line="360" w:lineRule="auto"/>
              <w:ind w:right="57" w:firstLine="400"/>
              <w:jc w:val="left"/>
              <w:rPr>
                <w:color w:val="000000"/>
                <w:sz w:val="22"/>
                <w:szCs w:val="22"/>
              </w:rPr>
            </w:pP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spacing w:before="40" w:after="40"/>
              <w:ind w:right="57"/>
              <w:jc w:val="left"/>
              <w:rPr>
                <w:color w:val="000000"/>
                <w:sz w:val="22"/>
                <w:szCs w:val="22"/>
              </w:rPr>
            </w:pPr>
            <w:r w:rsidRPr="008B0024">
              <w:rPr>
                <w:color w:val="000000"/>
                <w:sz w:val="22"/>
                <w:szCs w:val="22"/>
              </w:rPr>
              <w:t>…</w:t>
            </w: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5246" w:type="dxa"/>
            <w:gridSpan w:val="3"/>
          </w:tcPr>
          <w:p w:rsidR="008B0024" w:rsidRPr="008B0024" w:rsidRDefault="008B0024" w:rsidP="008B0024">
            <w:pPr>
              <w:keepNext/>
              <w:keepLines/>
              <w:spacing w:before="40" w:after="40"/>
              <w:ind w:right="57"/>
              <w:jc w:val="center"/>
              <w:rPr>
                <w:b/>
                <w:sz w:val="22"/>
                <w:szCs w:val="22"/>
              </w:rPr>
            </w:pPr>
            <w:r w:rsidRPr="008B0024">
              <w:rPr>
                <w:b/>
                <w:sz w:val="22"/>
                <w:szCs w:val="22"/>
              </w:rPr>
              <w:t>ИТОГО</w:t>
            </w:r>
          </w:p>
        </w:tc>
        <w:tc>
          <w:tcPr>
            <w:tcW w:w="1672" w:type="dxa"/>
          </w:tcPr>
          <w:p w:rsidR="008B0024" w:rsidRPr="008B0024" w:rsidRDefault="008B0024" w:rsidP="008B0024">
            <w:pPr>
              <w:keepNext/>
              <w:keepLines/>
              <w:spacing w:before="40" w:after="40"/>
              <w:ind w:right="57"/>
              <w:jc w:val="center"/>
              <w:rPr>
                <w:b/>
                <w:sz w:val="22"/>
                <w:szCs w:val="22"/>
              </w:rPr>
            </w:pPr>
          </w:p>
        </w:tc>
        <w:tc>
          <w:tcPr>
            <w:tcW w:w="1535" w:type="dxa"/>
          </w:tcPr>
          <w:p w:rsidR="008B0024" w:rsidRPr="008B0024" w:rsidRDefault="008B0024" w:rsidP="008B0024">
            <w:pPr>
              <w:keepNext/>
              <w:keepLines/>
              <w:spacing w:before="40" w:after="40"/>
              <w:ind w:right="57"/>
              <w:jc w:val="center"/>
              <w:rPr>
                <w:b/>
                <w:sz w:val="22"/>
                <w:szCs w:val="22"/>
              </w:rPr>
            </w:pPr>
            <w:r w:rsidRPr="008B0024">
              <w:rPr>
                <w:b/>
                <w:sz w:val="22"/>
                <w:szCs w:val="22"/>
              </w:rPr>
              <w:t>100%</w:t>
            </w:r>
          </w:p>
        </w:tc>
        <w:tc>
          <w:tcPr>
            <w:tcW w:w="1578" w:type="dxa"/>
          </w:tcPr>
          <w:p w:rsidR="008B0024" w:rsidRPr="008B0024" w:rsidRDefault="008B0024" w:rsidP="008B0024">
            <w:pPr>
              <w:keepNext/>
              <w:keepLines/>
              <w:spacing w:before="40" w:after="40"/>
              <w:ind w:right="57"/>
              <w:jc w:val="center"/>
              <w:rPr>
                <w:b/>
                <w:sz w:val="22"/>
                <w:szCs w:val="22"/>
              </w:rPr>
            </w:pPr>
            <w:r w:rsidRPr="008B0024">
              <w:rPr>
                <w:b/>
                <w:sz w:val="22"/>
                <w:szCs w:val="22"/>
              </w:rPr>
              <w:t>Х</w:t>
            </w:r>
          </w:p>
        </w:tc>
      </w:tr>
    </w:tbl>
    <w:p w:rsidR="008B0024" w:rsidRPr="008B0024" w:rsidRDefault="008B0024" w:rsidP="008B0024">
      <w:pPr>
        <w:keepNext/>
        <w:keepLines/>
        <w:spacing w:after="0" w:line="360" w:lineRule="auto"/>
        <w:rPr>
          <w:b/>
          <w:i/>
          <w:sz w:val="22"/>
          <w:szCs w:val="22"/>
        </w:rPr>
      </w:pPr>
    </w:p>
    <w:p w:rsidR="008B0024" w:rsidRPr="008B0024" w:rsidRDefault="008B0024" w:rsidP="008B0024">
      <w:pPr>
        <w:keepNext/>
        <w:keepLines/>
        <w:spacing w:after="0"/>
        <w:rPr>
          <w:b/>
          <w:i/>
          <w:sz w:val="22"/>
          <w:szCs w:val="22"/>
        </w:rPr>
      </w:pPr>
      <w:r w:rsidRPr="008B002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B0024" w:rsidRPr="008B0024" w:rsidRDefault="008B0024" w:rsidP="008B002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rPr>
                <w:sz w:val="22"/>
                <w:szCs w:val="22"/>
              </w:rPr>
            </w:pPr>
          </w:p>
        </w:tc>
        <w:tc>
          <w:tcPr>
            <w:tcW w:w="1002" w:type="dxa"/>
          </w:tcPr>
          <w:p w:rsidR="008B0024" w:rsidRPr="008B0024" w:rsidRDefault="008B0024" w:rsidP="008B0024">
            <w:pPr>
              <w:tabs>
                <w:tab w:val="left" w:pos="1080"/>
              </w:tabs>
              <w:spacing w:after="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rPr>
          <w:b/>
          <w:sz w:val="22"/>
          <w:szCs w:val="22"/>
        </w:rPr>
      </w:pPr>
    </w:p>
    <w:p w:rsidR="008B0024" w:rsidRPr="008B0024" w:rsidRDefault="008B0024" w:rsidP="008B0024">
      <w:pPr>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spacing w:after="0"/>
        <w:rPr>
          <w:b/>
          <w:sz w:val="22"/>
          <w:szCs w:val="22"/>
        </w:rPr>
      </w:pP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В данной форме генеральный Подрядчик указывает:</w:t>
      </w:r>
    </w:p>
    <w:p w:rsidR="008B0024" w:rsidRPr="008B0024" w:rsidRDefault="008B0024" w:rsidP="008B0024">
      <w:pPr>
        <w:spacing w:before="120" w:after="0"/>
        <w:rPr>
          <w:sz w:val="22"/>
          <w:szCs w:val="22"/>
        </w:rPr>
      </w:pPr>
      <w:r w:rsidRPr="008B0024">
        <w:rPr>
          <w:sz w:val="22"/>
          <w:szCs w:val="22"/>
        </w:rPr>
        <w:t>а) перечень выполняемых генеральным Подрядчиком и каждым субподрядчиком работ;</w:t>
      </w:r>
    </w:p>
    <w:p w:rsidR="008B0024" w:rsidRPr="008B0024" w:rsidRDefault="008B0024" w:rsidP="008B0024">
      <w:pPr>
        <w:spacing w:before="120" w:after="0"/>
        <w:rPr>
          <w:sz w:val="22"/>
          <w:szCs w:val="22"/>
        </w:rPr>
      </w:pPr>
      <w:r w:rsidRPr="008B0024">
        <w:rPr>
          <w:sz w:val="22"/>
          <w:szCs w:val="22"/>
        </w:rPr>
        <w:t>б) стоимость работ по генеральному Подрядчику и субподрядчикам в денежном и процентном выражении.</w:t>
      </w:r>
    </w:p>
    <w:p w:rsidR="008B0024" w:rsidRPr="008B0024" w:rsidRDefault="008B0024" w:rsidP="008B0024">
      <w:pPr>
        <w:spacing w:before="120" w:after="0"/>
        <w:rPr>
          <w:sz w:val="22"/>
          <w:szCs w:val="22"/>
        </w:rPr>
      </w:pPr>
      <w:r w:rsidRPr="008B0024">
        <w:rPr>
          <w:sz w:val="22"/>
          <w:szCs w:val="22"/>
        </w:rPr>
        <w:t>в) сроки выполнения для генерального Подрядчика и каждого субподрядчика.</w:t>
      </w:r>
    </w:p>
    <w:p w:rsidR="008B0024" w:rsidRPr="008B0024" w:rsidRDefault="008B0024" w:rsidP="008B0024">
      <w:pPr>
        <w:spacing w:before="120" w:after="0"/>
        <w:rPr>
          <w:b/>
          <w:sz w:val="22"/>
          <w:szCs w:val="22"/>
        </w:rPr>
      </w:pPr>
      <w:r w:rsidRPr="008B0024">
        <w:rPr>
          <w:b/>
          <w:sz w:val="22"/>
          <w:szCs w:val="22"/>
        </w:rPr>
        <w:t>Данная форма подписывается Генеральным исполнителем!</w:t>
      </w:r>
    </w:p>
    <w:p w:rsidR="008B0024" w:rsidRPr="008B0024" w:rsidRDefault="008B0024" w:rsidP="008B0024">
      <w:pPr>
        <w:spacing w:before="120" w:after="0"/>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4" w:name="_Toc345033"/>
      <w:bookmarkStart w:id="225" w:name="_Toc61602020"/>
      <w:r w:rsidRPr="008B0024">
        <w:rPr>
          <w:b/>
          <w:bCs/>
          <w:sz w:val="22"/>
          <w:szCs w:val="22"/>
        </w:rPr>
        <w:lastRenderedPageBreak/>
        <w:t>ФОРМА 13. ПРОТОКОЛ РАЗНОГЛАСИЙ К ПРОЕКТУ ДОГОВОРА</w:t>
      </w:r>
      <w:bookmarkEnd w:id="224"/>
      <w:bookmarkEnd w:id="225"/>
    </w:p>
    <w:p w:rsidR="008B0024" w:rsidRPr="008B0024" w:rsidRDefault="008B0024" w:rsidP="008B0024">
      <w:pPr>
        <w:tabs>
          <w:tab w:val="left" w:pos="1080"/>
        </w:tabs>
        <w:spacing w:after="0"/>
        <w:rPr>
          <w:sz w:val="22"/>
          <w:szCs w:val="22"/>
        </w:rPr>
      </w:pPr>
      <w:bookmarkStart w:id="226" w:name="_Протокол_разногласий_к"/>
      <w:bookmarkEnd w:id="226"/>
    </w:p>
    <w:p w:rsidR="008B0024" w:rsidRPr="008B0024" w:rsidRDefault="008B0024" w:rsidP="008B0024">
      <w:pPr>
        <w:tabs>
          <w:tab w:val="left" w:pos="1080"/>
        </w:tabs>
        <w:spacing w:after="0"/>
        <w:ind w:firstLine="540"/>
        <w:jc w:val="center"/>
        <w:rPr>
          <w:b/>
          <w:sz w:val="22"/>
          <w:szCs w:val="22"/>
        </w:rPr>
      </w:pPr>
      <w:r w:rsidRPr="008B002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2414"/>
        <w:gridCol w:w="2473"/>
        <w:gridCol w:w="2464"/>
        <w:gridCol w:w="2458"/>
      </w:tblGrid>
      <w:tr w:rsidR="008B0024" w:rsidRPr="008B0024" w:rsidTr="004354D6">
        <w:tc>
          <w:tcPr>
            <w:tcW w:w="319"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п/п</w:t>
            </w:r>
          </w:p>
        </w:tc>
        <w:tc>
          <w:tcPr>
            <w:tcW w:w="1152"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пункта проекта договора</w:t>
            </w:r>
          </w:p>
        </w:tc>
        <w:tc>
          <w:tcPr>
            <w:tcW w:w="1180" w:type="pct"/>
            <w:vAlign w:val="center"/>
          </w:tcPr>
          <w:p w:rsidR="008B0024" w:rsidRPr="008B0024" w:rsidRDefault="008B0024" w:rsidP="008B0024">
            <w:pPr>
              <w:tabs>
                <w:tab w:val="left" w:pos="1080"/>
              </w:tabs>
              <w:spacing w:after="0"/>
              <w:ind w:firstLine="33"/>
              <w:rPr>
                <w:sz w:val="22"/>
                <w:szCs w:val="22"/>
              </w:rPr>
            </w:pPr>
            <w:r w:rsidRPr="008B0024">
              <w:rPr>
                <w:sz w:val="22"/>
                <w:szCs w:val="22"/>
              </w:rPr>
              <w:t>Исходные формулировки</w:t>
            </w:r>
          </w:p>
        </w:tc>
        <w:tc>
          <w:tcPr>
            <w:tcW w:w="1176"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Предложения Участника закупки</w:t>
            </w:r>
          </w:p>
        </w:tc>
        <w:tc>
          <w:tcPr>
            <w:tcW w:w="1173"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Примечания, обоснование</w:t>
            </w: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rPr>
          <w:trHeight w:val="335"/>
        </w:trPr>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r w:rsidRPr="008B0024">
              <w:rPr>
                <w:sz w:val="22"/>
                <w:szCs w:val="22"/>
              </w:rPr>
              <w:t>…</w:t>
            </w: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bookmarkStart w:id="227" w:name="_Toc247081584"/>
      <w:r w:rsidRPr="008B0024">
        <w:rPr>
          <w:b/>
          <w:sz w:val="22"/>
          <w:szCs w:val="22"/>
        </w:rPr>
        <w:t>М.П.</w:t>
      </w:r>
      <w:bookmarkEnd w:id="227"/>
    </w:p>
    <w:p w:rsidR="008B0024" w:rsidRPr="008B0024" w:rsidRDefault="008B0024" w:rsidP="008B0024">
      <w:pPr>
        <w:tabs>
          <w:tab w:val="left" w:pos="1080"/>
        </w:tabs>
        <w:spacing w:after="0"/>
        <w:ind w:firstLine="540"/>
        <w:rPr>
          <w:b/>
          <w:sz w:val="22"/>
          <w:szCs w:val="22"/>
        </w:rPr>
      </w:pPr>
    </w:p>
    <w:p w:rsidR="008B0024" w:rsidRPr="008B0024" w:rsidRDefault="008B0024" w:rsidP="008B0024">
      <w:pPr>
        <w:tabs>
          <w:tab w:val="left" w:pos="1080"/>
        </w:tabs>
        <w:spacing w:after="0"/>
        <w:ind w:firstLine="540"/>
        <w:rPr>
          <w:b/>
          <w:sz w:val="22"/>
          <w:szCs w:val="22"/>
        </w:rPr>
      </w:pPr>
      <w:bookmarkStart w:id="228" w:name="_Toc247081585"/>
      <w:r w:rsidRPr="008B0024">
        <w:rPr>
          <w:b/>
          <w:sz w:val="22"/>
          <w:szCs w:val="22"/>
        </w:rPr>
        <w:t>Инструкции по заполнению</w:t>
      </w:r>
      <w:bookmarkEnd w:id="228"/>
      <w:r w:rsidRPr="008B0024">
        <w:rPr>
          <w:b/>
          <w:sz w:val="22"/>
          <w:szCs w:val="22"/>
        </w:rPr>
        <w:t xml:space="preserve"> </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приводит номер и дату письма о подаче оферты, приложением к которому является данный протокол.</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Условия Договора будут определяться в соответствии с требованиями документации о закупке.</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B0024" w:rsidRPr="008B0024" w:rsidRDefault="008B0024" w:rsidP="008B0024">
      <w:pPr>
        <w:tabs>
          <w:tab w:val="left" w:pos="1080"/>
        </w:tabs>
        <w:spacing w:after="0"/>
        <w:jc w:val="center"/>
        <w:rPr>
          <w:b/>
          <w:sz w:val="22"/>
          <w:szCs w:val="22"/>
        </w:rPr>
      </w:pPr>
    </w:p>
    <w:p w:rsidR="006C6FD2" w:rsidRDefault="008B0024" w:rsidP="008B0024">
      <w:pPr>
        <w:spacing w:after="0"/>
        <w:jc w:val="left"/>
        <w:sectPr w:rsidR="006C6FD2" w:rsidSect="00EF3EBB">
          <w:footerReference w:type="default" r:id="rId23"/>
          <w:pgSz w:w="11906" w:h="16838" w:code="9"/>
          <w:pgMar w:top="902" w:right="567" w:bottom="1077" w:left="851" w:header="709" w:footer="709" w:gutter="0"/>
          <w:cols w:space="708"/>
          <w:titlePg/>
          <w:docGrid w:linePitch="360"/>
        </w:sectPr>
      </w:pPr>
      <w:r w:rsidRPr="008B0024">
        <w:rPr>
          <w:b/>
          <w:sz w:val="22"/>
          <w:szCs w:val="22"/>
        </w:rPr>
        <w:br w:type="page"/>
      </w: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188"/>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756" w:rsidRDefault="00627756">
      <w:r>
        <w:separator/>
      </w:r>
    </w:p>
    <w:p w:rsidR="00627756" w:rsidRDefault="00627756"/>
    <w:p w:rsidR="00627756" w:rsidRDefault="00627756"/>
  </w:endnote>
  <w:endnote w:type="continuationSeparator" w:id="0">
    <w:p w:rsidR="00627756" w:rsidRDefault="00627756">
      <w:r>
        <w:continuationSeparator/>
      </w:r>
    </w:p>
    <w:p w:rsidR="00627756" w:rsidRDefault="00627756"/>
    <w:p w:rsidR="00627756" w:rsidRDefault="00627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0C8" w:rsidRDefault="002730C8">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565D1">
      <w:rPr>
        <w:rStyle w:val="afd"/>
        <w:noProof/>
      </w:rPr>
      <w:t>14</w:t>
    </w:r>
    <w:r>
      <w:rPr>
        <w:rStyle w:val="afd"/>
      </w:rPr>
      <w:fldChar w:fldCharType="end"/>
    </w:r>
  </w:p>
  <w:p w:rsidR="002730C8" w:rsidRDefault="002730C8">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756" w:rsidRDefault="00627756">
      <w:r>
        <w:separator/>
      </w:r>
    </w:p>
    <w:p w:rsidR="00627756" w:rsidRDefault="00627756"/>
    <w:p w:rsidR="00627756" w:rsidRDefault="00627756"/>
  </w:footnote>
  <w:footnote w:type="continuationSeparator" w:id="0">
    <w:p w:rsidR="00627756" w:rsidRDefault="00627756">
      <w:r>
        <w:continuationSeparator/>
      </w:r>
    </w:p>
    <w:p w:rsidR="00627756" w:rsidRDefault="00627756"/>
    <w:p w:rsidR="00627756" w:rsidRDefault="00627756"/>
  </w:footnote>
  <w:footnote w:id="1">
    <w:p w:rsidR="002730C8" w:rsidRPr="00B3357C" w:rsidRDefault="002730C8" w:rsidP="00B94469">
      <w:pPr>
        <w:pStyle w:val="afb"/>
      </w:pPr>
      <w:r w:rsidRPr="00E72F3E">
        <w:rPr>
          <w:rStyle w:val="afa"/>
        </w:rPr>
        <w:footnoteRef/>
      </w:r>
      <w:r w:rsidRPr="00E72F3E">
        <w:t xml:space="preserve"> По данным</w:t>
      </w:r>
      <w:r>
        <w:t xml:space="preserve"> официальных источников.</w:t>
      </w:r>
    </w:p>
  </w:footnote>
  <w:footnote w:id="2">
    <w:p w:rsidR="002730C8" w:rsidRDefault="002730C8"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730C8" w:rsidRDefault="002730C8"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730C8" w:rsidRDefault="002730C8"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2730C8" w:rsidRDefault="002730C8" w:rsidP="008B002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0505532E"/>
    <w:multiLevelType w:val="multilevel"/>
    <w:tmpl w:val="8608844E"/>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0DAA6E8B"/>
    <w:multiLevelType w:val="hybridMultilevel"/>
    <w:tmpl w:val="7F00B89C"/>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836D1F"/>
    <w:multiLevelType w:val="hybridMultilevel"/>
    <w:tmpl w:val="CF128FB4"/>
    <w:lvl w:ilvl="0" w:tplc="6E682CCC">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C893876"/>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DE002E2"/>
    <w:multiLevelType w:val="hybridMultilevel"/>
    <w:tmpl w:val="FF9EEEF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8"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52A7406"/>
    <w:multiLevelType w:val="hybridMultilevel"/>
    <w:tmpl w:val="AC2CAF74"/>
    <w:lvl w:ilvl="0" w:tplc="04190001">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47" w15:restartNumberingAfterBreak="0">
    <w:nsid w:val="71F638D4"/>
    <w:multiLevelType w:val="hybridMultilevel"/>
    <w:tmpl w:val="C2A4A7F8"/>
    <w:lvl w:ilvl="0" w:tplc="FB94E986">
      <w:start w:val="1"/>
      <w:numFmt w:val="decimal"/>
      <w:lvlText w:val="%1."/>
      <w:lvlJc w:val="left"/>
      <w:pPr>
        <w:tabs>
          <w:tab w:val="num" w:pos="540"/>
        </w:tabs>
        <w:ind w:left="540" w:firstLine="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8"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0"/>
  </w:num>
  <w:num w:numId="2">
    <w:abstractNumId w:val="49"/>
  </w:num>
  <w:num w:numId="3">
    <w:abstractNumId w:val="12"/>
  </w:num>
  <w:num w:numId="4">
    <w:abstractNumId w:val="11"/>
  </w:num>
  <w:num w:numId="5">
    <w:abstractNumId w:val="42"/>
  </w:num>
  <w:num w:numId="6">
    <w:abstractNumId w:val="43"/>
  </w:num>
  <w:num w:numId="7">
    <w:abstractNumId w:val="52"/>
  </w:num>
  <w:num w:numId="8">
    <w:abstractNumId w:val="29"/>
  </w:num>
  <w:num w:numId="9">
    <w:abstractNumId w:val="39"/>
  </w:num>
  <w:num w:numId="10">
    <w:abstractNumId w:val="15"/>
  </w:num>
  <w:num w:numId="11">
    <w:abstractNumId w:val="37"/>
  </w:num>
  <w:num w:numId="12">
    <w:abstractNumId w:val="3"/>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4"/>
  </w:num>
  <w:num w:numId="17">
    <w:abstractNumId w:val="31"/>
  </w:num>
  <w:num w:numId="18">
    <w:abstractNumId w:val="21"/>
  </w:num>
  <w:num w:numId="19">
    <w:abstractNumId w:val="53"/>
  </w:num>
  <w:num w:numId="20">
    <w:abstractNumId w:val="9"/>
  </w:num>
  <w:num w:numId="21">
    <w:abstractNumId w:val="35"/>
  </w:num>
  <w:num w:numId="22">
    <w:abstractNumId w:val="6"/>
  </w:num>
  <w:num w:numId="23">
    <w:abstractNumId w:val="36"/>
  </w:num>
  <w:num w:numId="24">
    <w:abstractNumId w:val="45"/>
  </w:num>
  <w:num w:numId="25">
    <w:abstractNumId w:val="10"/>
  </w:num>
  <w:num w:numId="26">
    <w:abstractNumId w:val="24"/>
  </w:num>
  <w:num w:numId="27">
    <w:abstractNumId w:val="33"/>
  </w:num>
  <w:num w:numId="28">
    <w:abstractNumId w:val="22"/>
  </w:num>
  <w:num w:numId="29">
    <w:abstractNumId w:val="41"/>
  </w:num>
  <w:num w:numId="30">
    <w:abstractNumId w:val="19"/>
  </w:num>
  <w:num w:numId="31">
    <w:abstractNumId w:val="16"/>
  </w:num>
  <w:num w:numId="32">
    <w:abstractNumId w:val="38"/>
  </w:num>
  <w:num w:numId="33">
    <w:abstractNumId w:val="51"/>
  </w:num>
  <w:num w:numId="34">
    <w:abstractNumId w:val="44"/>
  </w:num>
  <w:num w:numId="35">
    <w:abstractNumId w:val="54"/>
  </w:num>
  <w:num w:numId="36">
    <w:abstractNumId w:val="18"/>
  </w:num>
  <w:num w:numId="37">
    <w:abstractNumId w:val="40"/>
  </w:num>
  <w:num w:numId="38">
    <w:abstractNumId w:val="17"/>
  </w:num>
  <w:num w:numId="39">
    <w:abstractNumId w:val="8"/>
  </w:num>
  <w:num w:numId="40">
    <w:abstractNumId w:val="46"/>
  </w:num>
  <w:num w:numId="41">
    <w:abstractNumId w:val="27"/>
  </w:num>
  <w:num w:numId="42">
    <w:abstractNumId w:val="28"/>
  </w:num>
  <w:num w:numId="43">
    <w:abstractNumId w:val="32"/>
  </w:num>
  <w:num w:numId="44">
    <w:abstractNumId w:val="48"/>
  </w:num>
  <w:num w:numId="45">
    <w:abstractNumId w:val="7"/>
  </w:num>
  <w:num w:numId="46">
    <w:abstractNumId w:val="47"/>
  </w:num>
  <w:num w:numId="47">
    <w:abstractNumId w:val="23"/>
  </w:num>
  <w:num w:numId="48">
    <w:abstractNumId w:val="20"/>
  </w:num>
  <w:num w:numId="49">
    <w:abstractNumId w:val="5"/>
  </w:num>
  <w:num w:numId="50">
    <w:abstractNumId w:val="26"/>
  </w:num>
  <w:num w:numId="51">
    <w:abstractNumId w:val="34"/>
  </w:num>
  <w:num w:numId="52">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77D5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5C6"/>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3CD2"/>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30C8"/>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2982"/>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3E3"/>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77ADC"/>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54D6"/>
    <w:rsid w:val="004377EF"/>
    <w:rsid w:val="00440859"/>
    <w:rsid w:val="00441072"/>
    <w:rsid w:val="004412F1"/>
    <w:rsid w:val="004424B8"/>
    <w:rsid w:val="00442E47"/>
    <w:rsid w:val="00443EC6"/>
    <w:rsid w:val="00443F03"/>
    <w:rsid w:val="00444959"/>
    <w:rsid w:val="00445AAB"/>
    <w:rsid w:val="00445AE3"/>
    <w:rsid w:val="004475C0"/>
    <w:rsid w:val="00447A9F"/>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2EBF"/>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756"/>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3B29"/>
    <w:rsid w:val="0067460A"/>
    <w:rsid w:val="00674FC1"/>
    <w:rsid w:val="006757BF"/>
    <w:rsid w:val="006760CC"/>
    <w:rsid w:val="00676150"/>
    <w:rsid w:val="00676657"/>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090B"/>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0B8A"/>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2E6"/>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24"/>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297"/>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7714C"/>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44D1"/>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91C"/>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A89"/>
    <w:rsid w:val="00BD7BDD"/>
    <w:rsid w:val="00BE033D"/>
    <w:rsid w:val="00BE0AE0"/>
    <w:rsid w:val="00BE0D44"/>
    <w:rsid w:val="00BE1182"/>
    <w:rsid w:val="00BE25DF"/>
    <w:rsid w:val="00BE25E9"/>
    <w:rsid w:val="00BE46C7"/>
    <w:rsid w:val="00BE4AE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852"/>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2A20"/>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90C"/>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3CAA"/>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713"/>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4C64"/>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6FD8"/>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0BF3"/>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A143B7"/>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5458340">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460422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4087195">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0380651">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673218376">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33890482">
      <w:bodyDiv w:val="1"/>
      <w:marLeft w:val="0"/>
      <w:marRight w:val="0"/>
      <w:marTop w:val="0"/>
      <w:marBottom w:val="0"/>
      <w:divBdr>
        <w:top w:val="none" w:sz="0" w:space="0" w:color="auto"/>
        <w:left w:val="none" w:sz="0" w:space="0" w:color="auto"/>
        <w:bottom w:val="none" w:sz="0" w:space="0" w:color="auto"/>
        <w:right w:val="none" w:sz="0" w:space="0" w:color="auto"/>
      </w:divBdr>
    </w:div>
    <w:div w:id="74430250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4060023">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474482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524764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7362382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76664701">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617150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8474895">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3468579">
      <w:bodyDiv w:val="1"/>
      <w:marLeft w:val="0"/>
      <w:marRight w:val="0"/>
      <w:marTop w:val="0"/>
      <w:marBottom w:val="0"/>
      <w:divBdr>
        <w:top w:val="none" w:sz="0" w:space="0" w:color="auto"/>
        <w:left w:val="none" w:sz="0" w:space="0" w:color="auto"/>
        <w:bottom w:val="none" w:sz="0" w:space="0" w:color="auto"/>
        <w:right w:val="none" w:sz="0" w:space="0" w:color="auto"/>
      </w:divBdr>
    </w:div>
    <w:div w:id="1595817857">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68751892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87655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925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23" Type="http://schemas.openxmlformats.org/officeDocument/2006/relationships/footer" Target="footer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FABF36B-2E6F-4C6F-A511-D6D7A0C98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52</Pages>
  <Words>19354</Words>
  <Characters>141707</Characters>
  <Application>Microsoft Office Word</Application>
  <DocSecurity>0</DocSecurity>
  <Lines>1180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28</cp:revision>
  <cp:lastPrinted>2022-10-07T05:49:00Z</cp:lastPrinted>
  <dcterms:created xsi:type="dcterms:W3CDTF">2023-05-25T05:16:00Z</dcterms:created>
  <dcterms:modified xsi:type="dcterms:W3CDTF">2023-06-20T08:19:00Z</dcterms:modified>
</cp:coreProperties>
</file>